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keepNext w:val="0"/>
        <w:keepLines w:val="0"/>
        <w:widowControl/>
        <w:suppressLineNumbers w:val="0"/>
        <w:spacing w:beforeAutospacing="1" w:afterAutospacing="1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××项目需求调研方案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编号：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(版别：V×.×)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××公司(单位)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二○一×年×月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ind w:firstLine="42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文档修订( 记载同意之后的改变状况)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ind w:firstLine="42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ind w:firstLine="42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ind w:firstLine="42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ind w:firstLine="42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ind w:firstLine="42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ind w:firstLine="420"/>
        <w:rPr>
          <w:rFonts w:hint="eastAsia" w:ascii="仿宋" w:hAnsi="仿宋" w:eastAsia="仿宋" w:cs="仿宋"/>
          <w:sz w:val="28"/>
          <w:szCs w:val="28"/>
        </w:rPr>
      </w:pP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4"/>
        <w:gridCol w:w="1314"/>
        <w:gridCol w:w="2008"/>
        <w:gridCol w:w="41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6E6E6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版别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6E6E6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日期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6E6E6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修正人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6E6E6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描绘（注明修正的条款或页）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0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4"/>
          <w:szCs w:val="24"/>
        </w:rPr>
        <w:t>目录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1. 调研意图 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2. 调研方针 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3. 调研时刻和地址 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4. 调研方法 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5. 调研相关预备 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6. 调研过程 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　　7. 调研具体方案表 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8. 调研问题列表 　　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调研意图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{简述本次调研的意图，预期方针}。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2.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调研方针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{列明调研方针部分及人员}。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3. 调研时刻和地址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{调研开端、完毕时刻及调研地址}。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4. 调研方法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{指明本次调研选用的方法，常见方法包含：访谈法、原型演示、调研会、问卷等方法}。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5.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调研相关预备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{列出调研所需的资源(会议室、电源、网络、投影仪等)及需和谐的事宜}。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6.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调研过程</w:t>
      </w:r>
    </w:p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{论述对本次需求调研过程。常见的过程包含：业主方下发调研方案到调研方针部分、调研方针部分做好相应预备、举行调研会议、《调研会议纪要》签字承认、承建方构成调研陈述、各方对调研陈述进行签字承认、承建方汇总调研陈述编写需求标准说明书、对需求来做评定并构成定见等}。</w:t>
      </w:r>
    </w:p>
    <w:p>
      <w:pPr>
        <w:pStyle w:val="71"/>
        <w:keepNext w:val="0"/>
        <w:keepLines w:val="0"/>
        <w:widowControl/>
        <w:numPr>
          <w:ilvl w:val="0"/>
          <w:numId w:val="26"/>
        </w:numPr>
        <w:suppressLineNumbers w:val="0"/>
        <w:spacing w:beforeAutospacing="1" w:afterAutospacing="1"/>
        <w:ind w:left="42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调研具体方案表</w:t>
      </w:r>
      <w:bookmarkStart w:id="0" w:name="_GoBack"/>
      <w:bookmarkEnd w:id="0"/>
    </w:p>
    <w:tbl>
      <w:tblPr>
        <w:tblW w:w="869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3"/>
        <w:gridCol w:w="1254"/>
        <w:gridCol w:w="1277"/>
        <w:gridCol w:w="773"/>
        <w:gridCol w:w="1102"/>
        <w:gridCol w:w="1102"/>
        <w:gridCol w:w="1876"/>
        <w:gridCol w:w="8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7" w:hRule="atLeast"/>
        </w:trPr>
        <w:tc>
          <w:tcPr>
            <w:tcW w:w="4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调研使命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使命分化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工期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开端时刻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完毕时刻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参加部分及人员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补白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6" w:hRule="atLeast"/>
        </w:trPr>
        <w:tc>
          <w:tcPr>
            <w:tcW w:w="43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调研安排方：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调研方针部分：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调研方：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监理方： </w:t>
            </w:r>
          </w:p>
        </w:tc>
        <w:tc>
          <w:tcPr>
            <w:tcW w:w="8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4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调研安排方：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调研方针部分：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调研方：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监理方： </w:t>
            </w:r>
          </w:p>
        </w:tc>
        <w:tc>
          <w:tcPr>
            <w:tcW w:w="8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2" w:hRule="atLeast"/>
        </w:trPr>
        <w:tc>
          <w:tcPr>
            <w:tcW w:w="4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2" w:hRule="atLeast"/>
        </w:trPr>
        <w:tc>
          <w:tcPr>
            <w:tcW w:w="43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2" w:hRule="atLeast"/>
        </w:trPr>
        <w:tc>
          <w:tcPr>
            <w:tcW w:w="4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7" w:hRule="atLeast"/>
        </w:trPr>
        <w:tc>
          <w:tcPr>
            <w:tcW w:w="4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1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8. 调研问题列表</w:t>
      </w:r>
    </w:p>
    <w:tbl>
      <w:tblPr>
        <w:tblW w:w="873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0"/>
        <w:gridCol w:w="2184"/>
        <w:gridCol w:w="3263"/>
        <w:gridCol w:w="24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调研使命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2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调研问题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调研成果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6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8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2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8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8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6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8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2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8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8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8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pStyle w:val="71"/>
        <w:keepNext w:val="0"/>
        <w:keepLines w:val="0"/>
        <w:widowControl/>
        <w:suppressLineNumbers w:val="0"/>
        <w:spacing w:beforeAutospacing="1" w:afterAutospacing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{本表填写预设的调研问题}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">
    <w:altName w:val="Noto Serif CJK TC SemiBold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Garamond">
    <w:altName w:val="AiDeep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 Antiqua">
    <w:altName w:val="AiDeep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??">
    <w:altName w:val="宋体"/>
    <w:panose1 w:val="00000000000000000000"/>
    <w:charset w:val="01"/>
    <w:family w:val="swiss"/>
    <w:pitch w:val="default"/>
    <w:sig w:usb0="00000000" w:usb1="00000000" w:usb2="00000010" w:usb3="00000000" w:csb0="0004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altName w:val="AiDeep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TimesNewRoman,Bold">
    <w:altName w:val="Times New Roman"/>
    <w:panose1 w:val="00000000000000000000"/>
    <w:charset w:val="01"/>
    <w:family w:val="roman"/>
    <w:pitch w:val="default"/>
    <w:sig w:usb0="00000000" w:usb1="00000000" w:usb2="00000000" w:usb3="00000000" w:csb0="00000001" w:csb1="00000000"/>
  </w:font>
  <w:font w:name="仿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altName w:val="HanaMinB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erif CJK TC SemiBold">
    <w:panose1 w:val="02020600000000000000"/>
    <w:charset w:val="88"/>
    <w:family w:val="auto"/>
    <w:pitch w:val="default"/>
    <w:sig w:usb0="30000083" w:usb1="2BDF3C10" w:usb2="00000016" w:usb3="00000000" w:csb0="603A0107" w:csb1="00000000"/>
  </w:font>
  <w:font w:name="AiDeep">
    <w:panose1 w:val="02000500000000000000"/>
    <w:charset w:val="00"/>
    <w:family w:val="auto"/>
    <w:pitch w:val="default"/>
    <w:sig w:usb0="00000003" w:usb1="00000000" w:usb2="00000000" w:usb3="00000000" w:csb0="20000001" w:csb1="00000000"/>
  </w:font>
  <w:font w:name="HanaMinB">
    <w:panose1 w:val="02000609000000000000"/>
    <w:charset w:val="80"/>
    <w:family w:val="auto"/>
    <w:pitch w:val="default"/>
    <w:sig w:usb0="00000001" w:usb1="0A000000" w:usb2="0000000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5B3FAB"/>
    <w:multiLevelType w:val="singleLevel"/>
    <w:tmpl w:val="D85B3FAB"/>
    <w:lvl w:ilvl="0" w:tentative="0">
      <w:start w:val="7"/>
      <w:numFmt w:val="decimal"/>
      <w:lvlText w:val="%1.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pStyle w:val="46"/>
      <w:lvlText w:val="%1、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abstractNum w:abstractNumId="2">
    <w:nsid w:val="0000000F"/>
    <w:multiLevelType w:val="multilevel"/>
    <w:tmpl w:val="0000000F"/>
    <w:lvl w:ilvl="0" w:tentative="0">
      <w:start w:val="1"/>
      <w:numFmt w:val="decimal"/>
      <w:pStyle w:val="19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0000012"/>
    <w:multiLevelType w:val="singleLevel"/>
    <w:tmpl w:val="00000012"/>
    <w:lvl w:ilvl="0" w:tentative="0">
      <w:start w:val="1"/>
      <w:numFmt w:val="bullet"/>
      <w:pStyle w:val="212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4">
    <w:nsid w:val="00000014"/>
    <w:multiLevelType w:val="multilevel"/>
    <w:tmpl w:val="00000014"/>
    <w:lvl w:ilvl="0" w:tentative="0">
      <w:start w:val="7"/>
      <w:numFmt w:val="decimal"/>
      <w:pStyle w:val="16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0000001C"/>
    <w:multiLevelType w:val="singleLevel"/>
    <w:tmpl w:val="0000001C"/>
    <w:lvl w:ilvl="0" w:tentative="0">
      <w:start w:val="1"/>
      <w:numFmt w:val="decimal"/>
      <w:pStyle w:val="39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6">
    <w:nsid w:val="0000001D"/>
    <w:multiLevelType w:val="multilevel"/>
    <w:tmpl w:val="0000001D"/>
    <w:lvl w:ilvl="0" w:tentative="0">
      <w:start w:val="2"/>
      <w:numFmt w:val="decimal"/>
      <w:pStyle w:val="424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pStyle w:val="425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pStyle w:val="423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pStyle w:val="491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000002A"/>
    <w:multiLevelType w:val="singleLevel"/>
    <w:tmpl w:val="0000002A"/>
    <w:lvl w:ilvl="0" w:tentative="0">
      <w:start w:val="1"/>
      <w:numFmt w:val="bullet"/>
      <w:pStyle w:val="33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00000037"/>
    <w:multiLevelType w:val="multilevel"/>
    <w:tmpl w:val="00000037"/>
    <w:lvl w:ilvl="0" w:tentative="0">
      <w:start w:val="1"/>
      <w:numFmt w:val="decimal"/>
      <w:pStyle w:val="30"/>
      <w:lvlText w:val="（%1）"/>
      <w:lvlJc w:val="left"/>
      <w:pPr>
        <w:tabs>
          <w:tab w:val="left" w:pos="1260"/>
        </w:tabs>
        <w:ind w:left="12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9">
    <w:nsid w:val="00000040"/>
    <w:multiLevelType w:val="singleLevel"/>
    <w:tmpl w:val="00000040"/>
    <w:lvl w:ilvl="0" w:tentative="0">
      <w:start w:val="1"/>
      <w:numFmt w:val="bullet"/>
      <w:pStyle w:val="61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10">
    <w:nsid w:val="00000053"/>
    <w:multiLevelType w:val="multilevel"/>
    <w:tmpl w:val="00000053"/>
    <w:lvl w:ilvl="0" w:tentative="0">
      <w:start w:val="1"/>
      <w:numFmt w:val="decimal"/>
      <w:pStyle w:val="41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1080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1">
    <w:nsid w:val="00000077"/>
    <w:multiLevelType w:val="multilevel"/>
    <w:tmpl w:val="00000077"/>
    <w:lvl w:ilvl="0" w:tentative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12">
    <w:nsid w:val="0000007F"/>
    <w:multiLevelType w:val="singleLevel"/>
    <w:tmpl w:val="0000007F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00000083"/>
    <w:multiLevelType w:val="multilevel"/>
    <w:tmpl w:val="00000083"/>
    <w:lvl w:ilvl="0" w:tentative="0">
      <w:start w:val="1"/>
      <w:numFmt w:val="decimal"/>
      <w:pStyle w:val="183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 w:ascii="黑体" w:eastAsia="黑体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4">
    <w:nsid w:val="00000089"/>
    <w:multiLevelType w:val="multilevel"/>
    <w:tmpl w:val="00000089"/>
    <w:lvl w:ilvl="0" w:tentative="0">
      <w:start w:val="1"/>
      <w:numFmt w:val="decimal"/>
      <w:pStyle w:val="232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15">
    <w:nsid w:val="000000A5"/>
    <w:multiLevelType w:val="singleLevel"/>
    <w:tmpl w:val="000000A5"/>
    <w:lvl w:ilvl="0" w:tentative="0">
      <w:start w:val="1"/>
      <w:numFmt w:val="bullet"/>
      <w:pStyle w:val="5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16">
    <w:nsid w:val="000000A7"/>
    <w:multiLevelType w:val="singleLevel"/>
    <w:tmpl w:val="000000A7"/>
    <w:lvl w:ilvl="0" w:tentative="0">
      <w:start w:val="1"/>
      <w:numFmt w:val="decimal"/>
      <w:pStyle w:val="283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7">
    <w:nsid w:val="000000CB"/>
    <w:multiLevelType w:val="singleLevel"/>
    <w:tmpl w:val="000000CB"/>
    <w:lvl w:ilvl="0" w:tentative="0">
      <w:start w:val="1"/>
      <w:numFmt w:val="decimal"/>
      <w:pStyle w:val="12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8">
    <w:nsid w:val="000000DB"/>
    <w:multiLevelType w:val="multilevel"/>
    <w:tmpl w:val="000000DB"/>
    <w:lvl w:ilvl="0" w:tentative="0">
      <w:start w:val="1"/>
      <w:numFmt w:val="bullet"/>
      <w:pStyle w:val="240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9">
    <w:nsid w:val="000000E3"/>
    <w:multiLevelType w:val="multilevel"/>
    <w:tmpl w:val="000000E3"/>
    <w:lvl w:ilvl="0" w:tentative="0">
      <w:start w:val="1"/>
      <w:numFmt w:val="decimal"/>
      <w:pStyle w:val="206"/>
      <w:lvlText w:val="%1.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0">
    <w:nsid w:val="000000EB"/>
    <w:multiLevelType w:val="multilevel"/>
    <w:tmpl w:val="000000EB"/>
    <w:lvl w:ilvl="0" w:tentative="0">
      <w:start w:val="1"/>
      <w:numFmt w:val="decimal"/>
      <w:pStyle w:val="271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000000ED"/>
    <w:multiLevelType w:val="singleLevel"/>
    <w:tmpl w:val="000000ED"/>
    <w:lvl w:ilvl="0" w:tentative="0">
      <w:start w:val="1"/>
      <w:numFmt w:val="bullet"/>
      <w:pStyle w:val="335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22">
    <w:nsid w:val="000000F2"/>
    <w:multiLevelType w:val="multilevel"/>
    <w:tmpl w:val="000000F2"/>
    <w:lvl w:ilvl="0" w:tentative="0">
      <w:start w:val="1"/>
      <w:numFmt w:val="decimal"/>
      <w:pStyle w:val="34"/>
      <w:lvlText w:val="%1"/>
      <w:lvlJc w:val="left"/>
      <w:pPr>
        <w:tabs>
          <w:tab w:val="left" w:pos="209"/>
        </w:tabs>
        <w:ind w:left="209" w:hanging="425"/>
      </w:pPr>
      <w:rPr>
        <w:rFonts w:hint="eastAsia"/>
      </w:rPr>
    </w:lvl>
    <w:lvl w:ilvl="1" w:tentative="0">
      <w:start w:val="1"/>
      <w:numFmt w:val="decimal"/>
      <w:lvlText w:val="1.%2"/>
      <w:lvlJc w:val="left"/>
      <w:pPr>
        <w:tabs>
          <w:tab w:val="left" w:pos="776"/>
        </w:tabs>
        <w:ind w:left="776" w:hanging="1208"/>
      </w:pPr>
      <w:rPr>
        <w:rFonts w:hint="eastAsia"/>
      </w:rPr>
    </w:lvl>
    <w:lvl w:ilvl="2" w:tentative="0">
      <w:start w:val="1"/>
      <w:numFmt w:val="decimal"/>
      <w:lvlText w:val="1.4.%3"/>
      <w:lvlJc w:val="left"/>
      <w:pPr>
        <w:tabs>
          <w:tab w:val="left" w:pos="1355"/>
        </w:tabs>
        <w:ind w:left="1202" w:hanging="567"/>
      </w:pPr>
      <w:rPr>
        <w:rFonts w:hint="eastAsia"/>
      </w:rPr>
    </w:lvl>
    <w:lvl w:ilvl="3" w:tentative="0">
      <w:start w:val="1"/>
      <w:numFmt w:val="decimal"/>
      <w:lvlText w:val="%4.4.1.%3"/>
      <w:lvlJc w:val="left"/>
      <w:pPr>
        <w:tabs>
          <w:tab w:val="left" w:pos="1768"/>
        </w:tabs>
        <w:ind w:left="1768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335"/>
        </w:tabs>
        <w:ind w:left="2335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044"/>
        </w:tabs>
        <w:ind w:left="304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611"/>
        </w:tabs>
        <w:ind w:left="3611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178"/>
        </w:tabs>
        <w:ind w:left="4178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886"/>
        </w:tabs>
        <w:ind w:left="4886" w:hanging="1700"/>
      </w:pPr>
      <w:rPr>
        <w:rFonts w:hint="eastAsia"/>
      </w:rPr>
    </w:lvl>
  </w:abstractNum>
  <w:abstractNum w:abstractNumId="23">
    <w:nsid w:val="0D663F8F"/>
    <w:multiLevelType w:val="multilevel"/>
    <w:tmpl w:val="0D663F8F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0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 w:ascii="黑体" w:eastAsia="黑体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17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4">
    <w:nsid w:val="3C960D24"/>
    <w:multiLevelType w:val="multilevel"/>
    <w:tmpl w:val="3C960D24"/>
    <w:lvl w:ilvl="0" w:tentative="0">
      <w:start w:val="1"/>
      <w:numFmt w:val="decimal"/>
      <w:pStyle w:val="188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174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 w:ascii="黑体" w:eastAsia="黑体"/>
      </w:rPr>
    </w:lvl>
    <w:lvl w:ilvl="3" w:tentative="0">
      <w:start w:val="1"/>
      <w:numFmt w:val="decimal"/>
      <w:pStyle w:val="288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 w:tentative="0">
      <w:start w:val="1"/>
      <w:numFmt w:val="decimal"/>
      <w:pStyle w:val="248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25">
    <w:nsid w:val="41726339"/>
    <w:multiLevelType w:val="multilevel"/>
    <w:tmpl w:val="41726339"/>
    <w:lvl w:ilvl="0" w:tentative="0">
      <w:start w:val="1"/>
      <w:numFmt w:val="decimal"/>
      <w:pStyle w:val="524"/>
      <w:suff w:val="space"/>
      <w:lvlText w:val="%1"/>
      <w:lvlJc w:val="left"/>
      <w:pPr>
        <w:tabs>
          <w:tab w:val="left" w:pos="425"/>
        </w:tabs>
        <w:ind w:left="0" w:firstLine="0"/>
      </w:pPr>
    </w:lvl>
    <w:lvl w:ilvl="1" w:tentative="0">
      <w:start w:val="1"/>
      <w:numFmt w:val="decimal"/>
      <w:pStyle w:val="525"/>
      <w:suff w:val="space"/>
      <w:lvlText w:val="%1.%2"/>
      <w:lvlJc w:val="left"/>
      <w:pPr>
        <w:tabs>
          <w:tab w:val="left" w:pos="992"/>
        </w:tabs>
        <w:ind w:left="0" w:firstLine="0"/>
      </w:pPr>
    </w:lvl>
    <w:lvl w:ilvl="2" w:tentative="0">
      <w:start w:val="1"/>
      <w:numFmt w:val="decimal"/>
      <w:pStyle w:val="526"/>
      <w:suff w:val="space"/>
      <w:lvlText w:val="%1.%2.%3"/>
      <w:lvlJc w:val="left"/>
      <w:pPr>
        <w:tabs>
          <w:tab w:val="left" w:pos="1418"/>
        </w:tabs>
        <w:ind w:left="0" w:firstLine="0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num w:numId="1">
    <w:abstractNumId w:val="23"/>
  </w:num>
  <w:num w:numId="2">
    <w:abstractNumId w:val="17"/>
  </w:num>
  <w:num w:numId="3">
    <w:abstractNumId w:val="4"/>
  </w:num>
  <w:num w:numId="4">
    <w:abstractNumId w:val="2"/>
  </w:num>
  <w:num w:numId="5">
    <w:abstractNumId w:val="12"/>
  </w:num>
  <w:num w:numId="6">
    <w:abstractNumId w:val="8"/>
  </w:num>
  <w:num w:numId="7">
    <w:abstractNumId w:val="7"/>
  </w:num>
  <w:num w:numId="8">
    <w:abstractNumId w:val="22"/>
  </w:num>
  <w:num w:numId="9">
    <w:abstractNumId w:val="11"/>
  </w:num>
  <w:num w:numId="10">
    <w:abstractNumId w:val="10"/>
  </w:num>
  <w:num w:numId="11">
    <w:abstractNumId w:val="1"/>
  </w:num>
  <w:num w:numId="12">
    <w:abstractNumId w:val="15"/>
  </w:num>
  <w:num w:numId="13">
    <w:abstractNumId w:val="9"/>
  </w:num>
  <w:num w:numId="14">
    <w:abstractNumId w:val="24"/>
  </w:num>
  <w:num w:numId="15">
    <w:abstractNumId w:val="13"/>
  </w:num>
  <w:num w:numId="16">
    <w:abstractNumId w:val="19"/>
  </w:num>
  <w:num w:numId="17">
    <w:abstractNumId w:val="3"/>
  </w:num>
  <w:num w:numId="18">
    <w:abstractNumId w:val="14"/>
  </w:num>
  <w:num w:numId="19">
    <w:abstractNumId w:val="18"/>
  </w:num>
  <w:num w:numId="20">
    <w:abstractNumId w:val="20"/>
  </w:num>
  <w:num w:numId="21">
    <w:abstractNumId w:val="16"/>
  </w:num>
  <w:num w:numId="22">
    <w:abstractNumId w:val="21"/>
  </w:num>
  <w:num w:numId="23">
    <w:abstractNumId w:val="5"/>
  </w:num>
  <w:num w:numId="24">
    <w:abstractNumId w:val="6"/>
  </w:num>
  <w:num w:numId="25">
    <w:abstractNumId w:val="25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4D8"/>
    <w:rsid w:val="0000050F"/>
    <w:rsid w:val="00001999"/>
    <w:rsid w:val="00002307"/>
    <w:rsid w:val="00002E47"/>
    <w:rsid w:val="00003C14"/>
    <w:rsid w:val="00003F6A"/>
    <w:rsid w:val="0000414C"/>
    <w:rsid w:val="00005815"/>
    <w:rsid w:val="0000589E"/>
    <w:rsid w:val="00005A46"/>
    <w:rsid w:val="0000654B"/>
    <w:rsid w:val="00006B99"/>
    <w:rsid w:val="000072B8"/>
    <w:rsid w:val="00011C9A"/>
    <w:rsid w:val="00011D1F"/>
    <w:rsid w:val="00012C61"/>
    <w:rsid w:val="000132C1"/>
    <w:rsid w:val="00013A21"/>
    <w:rsid w:val="00014C2F"/>
    <w:rsid w:val="00015CF7"/>
    <w:rsid w:val="000173A7"/>
    <w:rsid w:val="00017A7B"/>
    <w:rsid w:val="00020AE6"/>
    <w:rsid w:val="00021432"/>
    <w:rsid w:val="0002189B"/>
    <w:rsid w:val="00021D34"/>
    <w:rsid w:val="0002238A"/>
    <w:rsid w:val="00023D5A"/>
    <w:rsid w:val="00023E43"/>
    <w:rsid w:val="000242EC"/>
    <w:rsid w:val="00024FD4"/>
    <w:rsid w:val="000255E2"/>
    <w:rsid w:val="000267D4"/>
    <w:rsid w:val="00027C64"/>
    <w:rsid w:val="00027E02"/>
    <w:rsid w:val="000305EE"/>
    <w:rsid w:val="0003061A"/>
    <w:rsid w:val="000307DA"/>
    <w:rsid w:val="00030C2D"/>
    <w:rsid w:val="00030E9C"/>
    <w:rsid w:val="00031244"/>
    <w:rsid w:val="00032F78"/>
    <w:rsid w:val="000330B0"/>
    <w:rsid w:val="000331D1"/>
    <w:rsid w:val="00034E22"/>
    <w:rsid w:val="00034FF7"/>
    <w:rsid w:val="00036483"/>
    <w:rsid w:val="000370CF"/>
    <w:rsid w:val="0003736E"/>
    <w:rsid w:val="000375AC"/>
    <w:rsid w:val="00037898"/>
    <w:rsid w:val="00037BD1"/>
    <w:rsid w:val="00040D28"/>
    <w:rsid w:val="00040ECB"/>
    <w:rsid w:val="0004143B"/>
    <w:rsid w:val="00042011"/>
    <w:rsid w:val="0004281C"/>
    <w:rsid w:val="00042ED2"/>
    <w:rsid w:val="00043CE6"/>
    <w:rsid w:val="000463B5"/>
    <w:rsid w:val="000467A5"/>
    <w:rsid w:val="00046EBB"/>
    <w:rsid w:val="00046F5B"/>
    <w:rsid w:val="00047A5F"/>
    <w:rsid w:val="00050250"/>
    <w:rsid w:val="00050B05"/>
    <w:rsid w:val="00050D7C"/>
    <w:rsid w:val="000515FF"/>
    <w:rsid w:val="000526F5"/>
    <w:rsid w:val="0005350F"/>
    <w:rsid w:val="00053C1E"/>
    <w:rsid w:val="00054C34"/>
    <w:rsid w:val="0005569E"/>
    <w:rsid w:val="00055787"/>
    <w:rsid w:val="00055A46"/>
    <w:rsid w:val="000570C7"/>
    <w:rsid w:val="00057C8C"/>
    <w:rsid w:val="00057F22"/>
    <w:rsid w:val="00060F4F"/>
    <w:rsid w:val="000612B8"/>
    <w:rsid w:val="00061827"/>
    <w:rsid w:val="00062A5B"/>
    <w:rsid w:val="00063E6B"/>
    <w:rsid w:val="00063F79"/>
    <w:rsid w:val="00064251"/>
    <w:rsid w:val="00064B08"/>
    <w:rsid w:val="00070CB6"/>
    <w:rsid w:val="0007121B"/>
    <w:rsid w:val="000718C2"/>
    <w:rsid w:val="0007234F"/>
    <w:rsid w:val="00073933"/>
    <w:rsid w:val="00073FC9"/>
    <w:rsid w:val="00075F63"/>
    <w:rsid w:val="00076574"/>
    <w:rsid w:val="00076B80"/>
    <w:rsid w:val="00076E1C"/>
    <w:rsid w:val="000773DF"/>
    <w:rsid w:val="0007746F"/>
    <w:rsid w:val="000801B1"/>
    <w:rsid w:val="0008069C"/>
    <w:rsid w:val="0008315B"/>
    <w:rsid w:val="00084836"/>
    <w:rsid w:val="00085AE5"/>
    <w:rsid w:val="00087160"/>
    <w:rsid w:val="00087B13"/>
    <w:rsid w:val="00090F75"/>
    <w:rsid w:val="00091020"/>
    <w:rsid w:val="000925C8"/>
    <w:rsid w:val="000939C1"/>
    <w:rsid w:val="00093E71"/>
    <w:rsid w:val="0009674F"/>
    <w:rsid w:val="0009696D"/>
    <w:rsid w:val="000972E4"/>
    <w:rsid w:val="000975A7"/>
    <w:rsid w:val="000A0619"/>
    <w:rsid w:val="000A0D93"/>
    <w:rsid w:val="000A1E64"/>
    <w:rsid w:val="000A24EB"/>
    <w:rsid w:val="000A30F6"/>
    <w:rsid w:val="000A346E"/>
    <w:rsid w:val="000A4F75"/>
    <w:rsid w:val="000A5C1C"/>
    <w:rsid w:val="000A7276"/>
    <w:rsid w:val="000A7286"/>
    <w:rsid w:val="000A7D41"/>
    <w:rsid w:val="000B01AC"/>
    <w:rsid w:val="000B0656"/>
    <w:rsid w:val="000B0BCD"/>
    <w:rsid w:val="000B2101"/>
    <w:rsid w:val="000B260E"/>
    <w:rsid w:val="000B26B5"/>
    <w:rsid w:val="000B2D2D"/>
    <w:rsid w:val="000B3621"/>
    <w:rsid w:val="000B4409"/>
    <w:rsid w:val="000B5063"/>
    <w:rsid w:val="000B6561"/>
    <w:rsid w:val="000B6678"/>
    <w:rsid w:val="000B7491"/>
    <w:rsid w:val="000B78DE"/>
    <w:rsid w:val="000C02FD"/>
    <w:rsid w:val="000C199E"/>
    <w:rsid w:val="000C2EF5"/>
    <w:rsid w:val="000C39C3"/>
    <w:rsid w:val="000C4D53"/>
    <w:rsid w:val="000C5455"/>
    <w:rsid w:val="000C603B"/>
    <w:rsid w:val="000C668C"/>
    <w:rsid w:val="000C6A8F"/>
    <w:rsid w:val="000C6FC0"/>
    <w:rsid w:val="000C710E"/>
    <w:rsid w:val="000D16DA"/>
    <w:rsid w:val="000D20AE"/>
    <w:rsid w:val="000D28CB"/>
    <w:rsid w:val="000D2A5A"/>
    <w:rsid w:val="000D38F9"/>
    <w:rsid w:val="000D431D"/>
    <w:rsid w:val="000D5EE9"/>
    <w:rsid w:val="000D6A6C"/>
    <w:rsid w:val="000D7177"/>
    <w:rsid w:val="000E0D6D"/>
    <w:rsid w:val="000E0D95"/>
    <w:rsid w:val="000E1396"/>
    <w:rsid w:val="000E18DE"/>
    <w:rsid w:val="000E191D"/>
    <w:rsid w:val="000E1CB4"/>
    <w:rsid w:val="000E3899"/>
    <w:rsid w:val="000E3AC0"/>
    <w:rsid w:val="000E527C"/>
    <w:rsid w:val="000E5B60"/>
    <w:rsid w:val="000E6464"/>
    <w:rsid w:val="000E6A8F"/>
    <w:rsid w:val="000F09C0"/>
    <w:rsid w:val="000F21C1"/>
    <w:rsid w:val="000F391D"/>
    <w:rsid w:val="000F3942"/>
    <w:rsid w:val="000F4329"/>
    <w:rsid w:val="000F5DA4"/>
    <w:rsid w:val="000F5FA2"/>
    <w:rsid w:val="000F6BED"/>
    <w:rsid w:val="000F7828"/>
    <w:rsid w:val="000F7E83"/>
    <w:rsid w:val="00100134"/>
    <w:rsid w:val="00102C63"/>
    <w:rsid w:val="00103605"/>
    <w:rsid w:val="0010388A"/>
    <w:rsid w:val="001045AA"/>
    <w:rsid w:val="00104873"/>
    <w:rsid w:val="00104C53"/>
    <w:rsid w:val="001054C0"/>
    <w:rsid w:val="00105525"/>
    <w:rsid w:val="00106418"/>
    <w:rsid w:val="0010796E"/>
    <w:rsid w:val="00107F2B"/>
    <w:rsid w:val="001109D9"/>
    <w:rsid w:val="0011116B"/>
    <w:rsid w:val="0011143A"/>
    <w:rsid w:val="00111B1A"/>
    <w:rsid w:val="00112892"/>
    <w:rsid w:val="00112B69"/>
    <w:rsid w:val="0011332A"/>
    <w:rsid w:val="00114B75"/>
    <w:rsid w:val="00114B8D"/>
    <w:rsid w:val="00114B9B"/>
    <w:rsid w:val="001151C8"/>
    <w:rsid w:val="0011526B"/>
    <w:rsid w:val="00115663"/>
    <w:rsid w:val="00116712"/>
    <w:rsid w:val="001178B6"/>
    <w:rsid w:val="00117F1C"/>
    <w:rsid w:val="001210DF"/>
    <w:rsid w:val="00121AB6"/>
    <w:rsid w:val="00122C63"/>
    <w:rsid w:val="00122D4C"/>
    <w:rsid w:val="001231C8"/>
    <w:rsid w:val="001236E4"/>
    <w:rsid w:val="00123913"/>
    <w:rsid w:val="00123DDC"/>
    <w:rsid w:val="00125D08"/>
    <w:rsid w:val="00125F7F"/>
    <w:rsid w:val="00126A3B"/>
    <w:rsid w:val="00127656"/>
    <w:rsid w:val="001276C0"/>
    <w:rsid w:val="00127873"/>
    <w:rsid w:val="00127AC2"/>
    <w:rsid w:val="00130B16"/>
    <w:rsid w:val="00131B11"/>
    <w:rsid w:val="001320B2"/>
    <w:rsid w:val="0013236C"/>
    <w:rsid w:val="001342F7"/>
    <w:rsid w:val="00134807"/>
    <w:rsid w:val="0013493C"/>
    <w:rsid w:val="001350CF"/>
    <w:rsid w:val="00135106"/>
    <w:rsid w:val="00135F71"/>
    <w:rsid w:val="00136B43"/>
    <w:rsid w:val="00141398"/>
    <w:rsid w:val="0014221D"/>
    <w:rsid w:val="00142C4A"/>
    <w:rsid w:val="00142CB0"/>
    <w:rsid w:val="00143F23"/>
    <w:rsid w:val="00144DD1"/>
    <w:rsid w:val="001450FF"/>
    <w:rsid w:val="00146164"/>
    <w:rsid w:val="0014640D"/>
    <w:rsid w:val="0014792B"/>
    <w:rsid w:val="00147A77"/>
    <w:rsid w:val="00150908"/>
    <w:rsid w:val="00150B39"/>
    <w:rsid w:val="00151408"/>
    <w:rsid w:val="00151B2F"/>
    <w:rsid w:val="00152376"/>
    <w:rsid w:val="00152D0C"/>
    <w:rsid w:val="00153BFF"/>
    <w:rsid w:val="0015445E"/>
    <w:rsid w:val="00154C86"/>
    <w:rsid w:val="00154D07"/>
    <w:rsid w:val="00156134"/>
    <w:rsid w:val="001561E2"/>
    <w:rsid w:val="00160213"/>
    <w:rsid w:val="00160346"/>
    <w:rsid w:val="00160F6B"/>
    <w:rsid w:val="00162502"/>
    <w:rsid w:val="00162F3B"/>
    <w:rsid w:val="00163401"/>
    <w:rsid w:val="00163BBD"/>
    <w:rsid w:val="001640F0"/>
    <w:rsid w:val="00165617"/>
    <w:rsid w:val="00167CBE"/>
    <w:rsid w:val="00167F62"/>
    <w:rsid w:val="00170D70"/>
    <w:rsid w:val="001741CF"/>
    <w:rsid w:val="00175DA6"/>
    <w:rsid w:val="001764B1"/>
    <w:rsid w:val="00177346"/>
    <w:rsid w:val="0017744D"/>
    <w:rsid w:val="00177D8A"/>
    <w:rsid w:val="00181651"/>
    <w:rsid w:val="00181F26"/>
    <w:rsid w:val="00182B15"/>
    <w:rsid w:val="00182F3F"/>
    <w:rsid w:val="001834E5"/>
    <w:rsid w:val="001858F8"/>
    <w:rsid w:val="00186541"/>
    <w:rsid w:val="00186637"/>
    <w:rsid w:val="00186F5C"/>
    <w:rsid w:val="00187CF5"/>
    <w:rsid w:val="00190999"/>
    <w:rsid w:val="00190FF4"/>
    <w:rsid w:val="00191722"/>
    <w:rsid w:val="00191734"/>
    <w:rsid w:val="00192958"/>
    <w:rsid w:val="00192C3F"/>
    <w:rsid w:val="00192EE7"/>
    <w:rsid w:val="001931A2"/>
    <w:rsid w:val="00193C16"/>
    <w:rsid w:val="00193D7C"/>
    <w:rsid w:val="00194B5B"/>
    <w:rsid w:val="00194DFB"/>
    <w:rsid w:val="0019525D"/>
    <w:rsid w:val="001969EC"/>
    <w:rsid w:val="00196EAE"/>
    <w:rsid w:val="00197D27"/>
    <w:rsid w:val="00197EFC"/>
    <w:rsid w:val="001A23E6"/>
    <w:rsid w:val="001A4996"/>
    <w:rsid w:val="001A4FDF"/>
    <w:rsid w:val="001A62D5"/>
    <w:rsid w:val="001A634D"/>
    <w:rsid w:val="001A67C1"/>
    <w:rsid w:val="001A6E0B"/>
    <w:rsid w:val="001A7460"/>
    <w:rsid w:val="001A7F65"/>
    <w:rsid w:val="001B14AC"/>
    <w:rsid w:val="001B163D"/>
    <w:rsid w:val="001B2CB5"/>
    <w:rsid w:val="001B2CCD"/>
    <w:rsid w:val="001B30A9"/>
    <w:rsid w:val="001B385E"/>
    <w:rsid w:val="001B4BE3"/>
    <w:rsid w:val="001B520C"/>
    <w:rsid w:val="001B5352"/>
    <w:rsid w:val="001B58BD"/>
    <w:rsid w:val="001B60BA"/>
    <w:rsid w:val="001B6EA3"/>
    <w:rsid w:val="001B6EF7"/>
    <w:rsid w:val="001C025F"/>
    <w:rsid w:val="001C0CB6"/>
    <w:rsid w:val="001C1461"/>
    <w:rsid w:val="001C281B"/>
    <w:rsid w:val="001C2CF3"/>
    <w:rsid w:val="001C3B1D"/>
    <w:rsid w:val="001C42BE"/>
    <w:rsid w:val="001C6568"/>
    <w:rsid w:val="001C7547"/>
    <w:rsid w:val="001C7AAB"/>
    <w:rsid w:val="001C7C62"/>
    <w:rsid w:val="001D0941"/>
    <w:rsid w:val="001D1F19"/>
    <w:rsid w:val="001D2790"/>
    <w:rsid w:val="001D31D1"/>
    <w:rsid w:val="001D5A5B"/>
    <w:rsid w:val="001D5F5D"/>
    <w:rsid w:val="001D7936"/>
    <w:rsid w:val="001D7AB8"/>
    <w:rsid w:val="001D7B0C"/>
    <w:rsid w:val="001E0AAE"/>
    <w:rsid w:val="001E2436"/>
    <w:rsid w:val="001E3514"/>
    <w:rsid w:val="001E48B0"/>
    <w:rsid w:val="001E57C9"/>
    <w:rsid w:val="001E6A16"/>
    <w:rsid w:val="001E7BA2"/>
    <w:rsid w:val="001F022C"/>
    <w:rsid w:val="001F042A"/>
    <w:rsid w:val="001F25F8"/>
    <w:rsid w:val="001F2772"/>
    <w:rsid w:val="001F2A88"/>
    <w:rsid w:val="001F2D4D"/>
    <w:rsid w:val="001F46E3"/>
    <w:rsid w:val="001F6C5C"/>
    <w:rsid w:val="001F6FDB"/>
    <w:rsid w:val="001F7722"/>
    <w:rsid w:val="002007F1"/>
    <w:rsid w:val="00200AF9"/>
    <w:rsid w:val="0020180D"/>
    <w:rsid w:val="002028E5"/>
    <w:rsid w:val="0020356C"/>
    <w:rsid w:val="002039A6"/>
    <w:rsid w:val="00203D4C"/>
    <w:rsid w:val="00203FDA"/>
    <w:rsid w:val="00204D17"/>
    <w:rsid w:val="00204E93"/>
    <w:rsid w:val="002053F4"/>
    <w:rsid w:val="00205752"/>
    <w:rsid w:val="00205B95"/>
    <w:rsid w:val="00205BAD"/>
    <w:rsid w:val="00207700"/>
    <w:rsid w:val="00207734"/>
    <w:rsid w:val="002102F8"/>
    <w:rsid w:val="00210F16"/>
    <w:rsid w:val="00210F43"/>
    <w:rsid w:val="002116CB"/>
    <w:rsid w:val="00211A3F"/>
    <w:rsid w:val="00211D8C"/>
    <w:rsid w:val="00211FF3"/>
    <w:rsid w:val="00212B7E"/>
    <w:rsid w:val="00213C05"/>
    <w:rsid w:val="0021418E"/>
    <w:rsid w:val="00216617"/>
    <w:rsid w:val="002168B1"/>
    <w:rsid w:val="00216F1B"/>
    <w:rsid w:val="00217F47"/>
    <w:rsid w:val="002203A8"/>
    <w:rsid w:val="002204E7"/>
    <w:rsid w:val="00220996"/>
    <w:rsid w:val="00221258"/>
    <w:rsid w:val="00221E37"/>
    <w:rsid w:val="0022217D"/>
    <w:rsid w:val="002225A6"/>
    <w:rsid w:val="00222DFF"/>
    <w:rsid w:val="00224A6C"/>
    <w:rsid w:val="00225019"/>
    <w:rsid w:val="002250A9"/>
    <w:rsid w:val="002261C3"/>
    <w:rsid w:val="00226411"/>
    <w:rsid w:val="00226EB3"/>
    <w:rsid w:val="002273F5"/>
    <w:rsid w:val="00230ED6"/>
    <w:rsid w:val="00231004"/>
    <w:rsid w:val="0023190F"/>
    <w:rsid w:val="0023227D"/>
    <w:rsid w:val="00233627"/>
    <w:rsid w:val="00233B00"/>
    <w:rsid w:val="00234284"/>
    <w:rsid w:val="00234AF4"/>
    <w:rsid w:val="0023650B"/>
    <w:rsid w:val="00236775"/>
    <w:rsid w:val="002368EB"/>
    <w:rsid w:val="00236A05"/>
    <w:rsid w:val="00237069"/>
    <w:rsid w:val="00237B7F"/>
    <w:rsid w:val="00240232"/>
    <w:rsid w:val="00240431"/>
    <w:rsid w:val="00242227"/>
    <w:rsid w:val="00243232"/>
    <w:rsid w:val="00243484"/>
    <w:rsid w:val="00243866"/>
    <w:rsid w:val="00243BEB"/>
    <w:rsid w:val="00243CC8"/>
    <w:rsid w:val="00243CFD"/>
    <w:rsid w:val="00243D61"/>
    <w:rsid w:val="00244540"/>
    <w:rsid w:val="00244A25"/>
    <w:rsid w:val="00246D73"/>
    <w:rsid w:val="0024755A"/>
    <w:rsid w:val="00247C24"/>
    <w:rsid w:val="00252DB9"/>
    <w:rsid w:val="00254096"/>
    <w:rsid w:val="00254226"/>
    <w:rsid w:val="00255961"/>
    <w:rsid w:val="00255B6A"/>
    <w:rsid w:val="00256C2B"/>
    <w:rsid w:val="0025727E"/>
    <w:rsid w:val="00257E94"/>
    <w:rsid w:val="002606E1"/>
    <w:rsid w:val="00260916"/>
    <w:rsid w:val="00261148"/>
    <w:rsid w:val="002617D6"/>
    <w:rsid w:val="00261A61"/>
    <w:rsid w:val="0026228A"/>
    <w:rsid w:val="002625DB"/>
    <w:rsid w:val="00263518"/>
    <w:rsid w:val="00264574"/>
    <w:rsid w:val="0026457C"/>
    <w:rsid w:val="00264C0A"/>
    <w:rsid w:val="00265891"/>
    <w:rsid w:val="00265C89"/>
    <w:rsid w:val="0026653A"/>
    <w:rsid w:val="00266777"/>
    <w:rsid w:val="00266E4C"/>
    <w:rsid w:val="00267173"/>
    <w:rsid w:val="00267BFF"/>
    <w:rsid w:val="00270207"/>
    <w:rsid w:val="0027041F"/>
    <w:rsid w:val="002711B9"/>
    <w:rsid w:val="00271412"/>
    <w:rsid w:val="00271A7A"/>
    <w:rsid w:val="00272016"/>
    <w:rsid w:val="0027205A"/>
    <w:rsid w:val="00273111"/>
    <w:rsid w:val="00274DBF"/>
    <w:rsid w:val="002762C6"/>
    <w:rsid w:val="002770CB"/>
    <w:rsid w:val="00280366"/>
    <w:rsid w:val="0028063C"/>
    <w:rsid w:val="002809DE"/>
    <w:rsid w:val="002812FE"/>
    <w:rsid w:val="002814E9"/>
    <w:rsid w:val="00281CD3"/>
    <w:rsid w:val="00281E43"/>
    <w:rsid w:val="00282A17"/>
    <w:rsid w:val="00282A5A"/>
    <w:rsid w:val="00283173"/>
    <w:rsid w:val="00283976"/>
    <w:rsid w:val="00283FC9"/>
    <w:rsid w:val="002844ED"/>
    <w:rsid w:val="00284723"/>
    <w:rsid w:val="0028478F"/>
    <w:rsid w:val="00284E73"/>
    <w:rsid w:val="0028588B"/>
    <w:rsid w:val="0028602E"/>
    <w:rsid w:val="00290B22"/>
    <w:rsid w:val="0029309B"/>
    <w:rsid w:val="00293A10"/>
    <w:rsid w:val="00294890"/>
    <w:rsid w:val="0029556C"/>
    <w:rsid w:val="00295BBA"/>
    <w:rsid w:val="002963C6"/>
    <w:rsid w:val="00296F90"/>
    <w:rsid w:val="002976EC"/>
    <w:rsid w:val="002979E9"/>
    <w:rsid w:val="002A154C"/>
    <w:rsid w:val="002A196C"/>
    <w:rsid w:val="002A1CAC"/>
    <w:rsid w:val="002A2362"/>
    <w:rsid w:val="002A25E5"/>
    <w:rsid w:val="002A2676"/>
    <w:rsid w:val="002A4B55"/>
    <w:rsid w:val="002A523D"/>
    <w:rsid w:val="002A5972"/>
    <w:rsid w:val="002A706D"/>
    <w:rsid w:val="002A70CF"/>
    <w:rsid w:val="002A75EC"/>
    <w:rsid w:val="002A7714"/>
    <w:rsid w:val="002B2541"/>
    <w:rsid w:val="002B2BBA"/>
    <w:rsid w:val="002B3505"/>
    <w:rsid w:val="002B3883"/>
    <w:rsid w:val="002B3958"/>
    <w:rsid w:val="002B3EBD"/>
    <w:rsid w:val="002B461E"/>
    <w:rsid w:val="002B46A0"/>
    <w:rsid w:val="002B5094"/>
    <w:rsid w:val="002B5270"/>
    <w:rsid w:val="002B76E0"/>
    <w:rsid w:val="002B7EAB"/>
    <w:rsid w:val="002C01B3"/>
    <w:rsid w:val="002C12B6"/>
    <w:rsid w:val="002C3160"/>
    <w:rsid w:val="002C3162"/>
    <w:rsid w:val="002C3FB9"/>
    <w:rsid w:val="002C4032"/>
    <w:rsid w:val="002C45D2"/>
    <w:rsid w:val="002C4610"/>
    <w:rsid w:val="002C47F0"/>
    <w:rsid w:val="002C5017"/>
    <w:rsid w:val="002C509D"/>
    <w:rsid w:val="002C5CB7"/>
    <w:rsid w:val="002C6179"/>
    <w:rsid w:val="002C6AB5"/>
    <w:rsid w:val="002D12B5"/>
    <w:rsid w:val="002D141D"/>
    <w:rsid w:val="002D4295"/>
    <w:rsid w:val="002D4573"/>
    <w:rsid w:val="002D47A9"/>
    <w:rsid w:val="002D4B63"/>
    <w:rsid w:val="002D4F62"/>
    <w:rsid w:val="002D52C5"/>
    <w:rsid w:val="002D6C48"/>
    <w:rsid w:val="002D708F"/>
    <w:rsid w:val="002D79AE"/>
    <w:rsid w:val="002E0265"/>
    <w:rsid w:val="002E0A0E"/>
    <w:rsid w:val="002E12AC"/>
    <w:rsid w:val="002E3A7D"/>
    <w:rsid w:val="002E3EEB"/>
    <w:rsid w:val="002E4149"/>
    <w:rsid w:val="002E7D1E"/>
    <w:rsid w:val="002F142A"/>
    <w:rsid w:val="002F16FD"/>
    <w:rsid w:val="002F2089"/>
    <w:rsid w:val="002F4142"/>
    <w:rsid w:val="002F47D4"/>
    <w:rsid w:val="002F4B86"/>
    <w:rsid w:val="002F631F"/>
    <w:rsid w:val="002F685E"/>
    <w:rsid w:val="002F7117"/>
    <w:rsid w:val="00300D3E"/>
    <w:rsid w:val="003013A3"/>
    <w:rsid w:val="00303D33"/>
    <w:rsid w:val="00303F5B"/>
    <w:rsid w:val="003043E5"/>
    <w:rsid w:val="003049E7"/>
    <w:rsid w:val="003059BA"/>
    <w:rsid w:val="003059F6"/>
    <w:rsid w:val="00306224"/>
    <w:rsid w:val="00306362"/>
    <w:rsid w:val="00307AA5"/>
    <w:rsid w:val="00307D3B"/>
    <w:rsid w:val="0031150F"/>
    <w:rsid w:val="003118F1"/>
    <w:rsid w:val="00311E40"/>
    <w:rsid w:val="00313600"/>
    <w:rsid w:val="00313836"/>
    <w:rsid w:val="00315915"/>
    <w:rsid w:val="0031603A"/>
    <w:rsid w:val="00317EFB"/>
    <w:rsid w:val="0032035C"/>
    <w:rsid w:val="00320C77"/>
    <w:rsid w:val="00320F7F"/>
    <w:rsid w:val="00321036"/>
    <w:rsid w:val="003229AD"/>
    <w:rsid w:val="00323332"/>
    <w:rsid w:val="00323790"/>
    <w:rsid w:val="00324BBF"/>
    <w:rsid w:val="00324C6B"/>
    <w:rsid w:val="00325BFE"/>
    <w:rsid w:val="00326C48"/>
    <w:rsid w:val="00327884"/>
    <w:rsid w:val="00330202"/>
    <w:rsid w:val="00330EBD"/>
    <w:rsid w:val="00331AFB"/>
    <w:rsid w:val="00333697"/>
    <w:rsid w:val="00333A07"/>
    <w:rsid w:val="00333B04"/>
    <w:rsid w:val="00334567"/>
    <w:rsid w:val="00335292"/>
    <w:rsid w:val="003363BC"/>
    <w:rsid w:val="00336827"/>
    <w:rsid w:val="00336846"/>
    <w:rsid w:val="00336E78"/>
    <w:rsid w:val="0034061A"/>
    <w:rsid w:val="003415CE"/>
    <w:rsid w:val="00341B44"/>
    <w:rsid w:val="0034270E"/>
    <w:rsid w:val="00345C19"/>
    <w:rsid w:val="00347253"/>
    <w:rsid w:val="0034765C"/>
    <w:rsid w:val="00347BEC"/>
    <w:rsid w:val="003504CC"/>
    <w:rsid w:val="0035110C"/>
    <w:rsid w:val="0035184E"/>
    <w:rsid w:val="00351E85"/>
    <w:rsid w:val="0035282A"/>
    <w:rsid w:val="00353499"/>
    <w:rsid w:val="003535FC"/>
    <w:rsid w:val="00354148"/>
    <w:rsid w:val="00354281"/>
    <w:rsid w:val="00354AFD"/>
    <w:rsid w:val="003551A3"/>
    <w:rsid w:val="00355FB7"/>
    <w:rsid w:val="00357FAE"/>
    <w:rsid w:val="00360A0C"/>
    <w:rsid w:val="00360CB1"/>
    <w:rsid w:val="00361979"/>
    <w:rsid w:val="00361CEA"/>
    <w:rsid w:val="003621A0"/>
    <w:rsid w:val="003625D7"/>
    <w:rsid w:val="003633F8"/>
    <w:rsid w:val="00365F74"/>
    <w:rsid w:val="00366C66"/>
    <w:rsid w:val="00366ED9"/>
    <w:rsid w:val="00366EE6"/>
    <w:rsid w:val="00367C29"/>
    <w:rsid w:val="00371482"/>
    <w:rsid w:val="00371537"/>
    <w:rsid w:val="00371554"/>
    <w:rsid w:val="003718E1"/>
    <w:rsid w:val="003727BE"/>
    <w:rsid w:val="003727F5"/>
    <w:rsid w:val="003737F2"/>
    <w:rsid w:val="003738AD"/>
    <w:rsid w:val="00373949"/>
    <w:rsid w:val="003749D8"/>
    <w:rsid w:val="00374A8D"/>
    <w:rsid w:val="00375436"/>
    <w:rsid w:val="003758EB"/>
    <w:rsid w:val="003800AD"/>
    <w:rsid w:val="003810B4"/>
    <w:rsid w:val="003810D2"/>
    <w:rsid w:val="003823F9"/>
    <w:rsid w:val="00382FBF"/>
    <w:rsid w:val="0038311A"/>
    <w:rsid w:val="003833D6"/>
    <w:rsid w:val="00383CDC"/>
    <w:rsid w:val="00384896"/>
    <w:rsid w:val="00385E4F"/>
    <w:rsid w:val="00387D9E"/>
    <w:rsid w:val="00390442"/>
    <w:rsid w:val="003918AC"/>
    <w:rsid w:val="003924C2"/>
    <w:rsid w:val="003931C2"/>
    <w:rsid w:val="0039357A"/>
    <w:rsid w:val="0039438C"/>
    <w:rsid w:val="003945F6"/>
    <w:rsid w:val="003952A0"/>
    <w:rsid w:val="00396456"/>
    <w:rsid w:val="00396558"/>
    <w:rsid w:val="00396F16"/>
    <w:rsid w:val="003973DD"/>
    <w:rsid w:val="003A0605"/>
    <w:rsid w:val="003A0E90"/>
    <w:rsid w:val="003A1B52"/>
    <w:rsid w:val="003A1BE9"/>
    <w:rsid w:val="003A2359"/>
    <w:rsid w:val="003A39CF"/>
    <w:rsid w:val="003A3C92"/>
    <w:rsid w:val="003A462B"/>
    <w:rsid w:val="003A4686"/>
    <w:rsid w:val="003A5143"/>
    <w:rsid w:val="003A6263"/>
    <w:rsid w:val="003A69A2"/>
    <w:rsid w:val="003A6CD4"/>
    <w:rsid w:val="003A7930"/>
    <w:rsid w:val="003A7F97"/>
    <w:rsid w:val="003B1512"/>
    <w:rsid w:val="003B15BD"/>
    <w:rsid w:val="003B1C05"/>
    <w:rsid w:val="003B1CC5"/>
    <w:rsid w:val="003B1E41"/>
    <w:rsid w:val="003B311B"/>
    <w:rsid w:val="003B370B"/>
    <w:rsid w:val="003B3A0F"/>
    <w:rsid w:val="003B3A15"/>
    <w:rsid w:val="003B51ED"/>
    <w:rsid w:val="003B594B"/>
    <w:rsid w:val="003B613A"/>
    <w:rsid w:val="003B6F34"/>
    <w:rsid w:val="003C0039"/>
    <w:rsid w:val="003C0BB2"/>
    <w:rsid w:val="003C11BD"/>
    <w:rsid w:val="003C2ADD"/>
    <w:rsid w:val="003C423B"/>
    <w:rsid w:val="003C4C9C"/>
    <w:rsid w:val="003C4F60"/>
    <w:rsid w:val="003C5A2F"/>
    <w:rsid w:val="003C731F"/>
    <w:rsid w:val="003C7A7E"/>
    <w:rsid w:val="003D0052"/>
    <w:rsid w:val="003D032C"/>
    <w:rsid w:val="003D2632"/>
    <w:rsid w:val="003D2B99"/>
    <w:rsid w:val="003D2BFF"/>
    <w:rsid w:val="003D2DE3"/>
    <w:rsid w:val="003D3024"/>
    <w:rsid w:val="003D31D5"/>
    <w:rsid w:val="003D3894"/>
    <w:rsid w:val="003D4891"/>
    <w:rsid w:val="003D4E9D"/>
    <w:rsid w:val="003D4EA4"/>
    <w:rsid w:val="003D6141"/>
    <w:rsid w:val="003D69CE"/>
    <w:rsid w:val="003D7A9A"/>
    <w:rsid w:val="003E0154"/>
    <w:rsid w:val="003E325D"/>
    <w:rsid w:val="003E325E"/>
    <w:rsid w:val="003E50BB"/>
    <w:rsid w:val="003E59C5"/>
    <w:rsid w:val="003E5A7F"/>
    <w:rsid w:val="003E6086"/>
    <w:rsid w:val="003E6372"/>
    <w:rsid w:val="003E6D01"/>
    <w:rsid w:val="003E7276"/>
    <w:rsid w:val="003F163D"/>
    <w:rsid w:val="003F1945"/>
    <w:rsid w:val="003F1F0C"/>
    <w:rsid w:val="003F2153"/>
    <w:rsid w:val="003F374D"/>
    <w:rsid w:val="003F3990"/>
    <w:rsid w:val="003F3B07"/>
    <w:rsid w:val="003F5211"/>
    <w:rsid w:val="003F639B"/>
    <w:rsid w:val="003F670A"/>
    <w:rsid w:val="003F76A1"/>
    <w:rsid w:val="0040025D"/>
    <w:rsid w:val="00400ED2"/>
    <w:rsid w:val="00401025"/>
    <w:rsid w:val="004016F9"/>
    <w:rsid w:val="004030F9"/>
    <w:rsid w:val="00403760"/>
    <w:rsid w:val="004040C9"/>
    <w:rsid w:val="00404172"/>
    <w:rsid w:val="004042F1"/>
    <w:rsid w:val="004050FC"/>
    <w:rsid w:val="0040514C"/>
    <w:rsid w:val="00405E1D"/>
    <w:rsid w:val="00406A4E"/>
    <w:rsid w:val="00406B12"/>
    <w:rsid w:val="00407612"/>
    <w:rsid w:val="00407C49"/>
    <w:rsid w:val="00411056"/>
    <w:rsid w:val="00411346"/>
    <w:rsid w:val="00412625"/>
    <w:rsid w:val="004126A1"/>
    <w:rsid w:val="00412A96"/>
    <w:rsid w:val="00413BDB"/>
    <w:rsid w:val="0041443E"/>
    <w:rsid w:val="00414953"/>
    <w:rsid w:val="00414C2B"/>
    <w:rsid w:val="00414D2D"/>
    <w:rsid w:val="0041686E"/>
    <w:rsid w:val="00417307"/>
    <w:rsid w:val="004174AD"/>
    <w:rsid w:val="0042051D"/>
    <w:rsid w:val="00420817"/>
    <w:rsid w:val="00421484"/>
    <w:rsid w:val="004214EF"/>
    <w:rsid w:val="00421C46"/>
    <w:rsid w:val="00422066"/>
    <w:rsid w:val="004228D4"/>
    <w:rsid w:val="004238A6"/>
    <w:rsid w:val="00423A44"/>
    <w:rsid w:val="00424486"/>
    <w:rsid w:val="004249AE"/>
    <w:rsid w:val="00424BB3"/>
    <w:rsid w:val="0042510F"/>
    <w:rsid w:val="00425DCB"/>
    <w:rsid w:val="004266C0"/>
    <w:rsid w:val="00426ABE"/>
    <w:rsid w:val="00432E6E"/>
    <w:rsid w:val="004334E8"/>
    <w:rsid w:val="00433ED4"/>
    <w:rsid w:val="00436ABC"/>
    <w:rsid w:val="00437714"/>
    <w:rsid w:val="00437C46"/>
    <w:rsid w:val="0044091E"/>
    <w:rsid w:val="00440BDF"/>
    <w:rsid w:val="00441AC2"/>
    <w:rsid w:val="00442208"/>
    <w:rsid w:val="00442D06"/>
    <w:rsid w:val="004458E6"/>
    <w:rsid w:val="00447270"/>
    <w:rsid w:val="004501F9"/>
    <w:rsid w:val="00451C95"/>
    <w:rsid w:val="00452691"/>
    <w:rsid w:val="00452D07"/>
    <w:rsid w:val="00452E62"/>
    <w:rsid w:val="004530BC"/>
    <w:rsid w:val="00453318"/>
    <w:rsid w:val="00453C4E"/>
    <w:rsid w:val="00454FA2"/>
    <w:rsid w:val="0045522E"/>
    <w:rsid w:val="00455F0D"/>
    <w:rsid w:val="0045622F"/>
    <w:rsid w:val="00456489"/>
    <w:rsid w:val="004564D3"/>
    <w:rsid w:val="004571A8"/>
    <w:rsid w:val="0045766D"/>
    <w:rsid w:val="004576DA"/>
    <w:rsid w:val="00460868"/>
    <w:rsid w:val="00464C79"/>
    <w:rsid w:val="0046508F"/>
    <w:rsid w:val="004651A2"/>
    <w:rsid w:val="004654B4"/>
    <w:rsid w:val="00465F7C"/>
    <w:rsid w:val="00466C0C"/>
    <w:rsid w:val="004702C5"/>
    <w:rsid w:val="00470E08"/>
    <w:rsid w:val="0047125D"/>
    <w:rsid w:val="00471367"/>
    <w:rsid w:val="00473696"/>
    <w:rsid w:val="00474ACF"/>
    <w:rsid w:val="00476058"/>
    <w:rsid w:val="00476693"/>
    <w:rsid w:val="00477247"/>
    <w:rsid w:val="00477709"/>
    <w:rsid w:val="00480789"/>
    <w:rsid w:val="00481D24"/>
    <w:rsid w:val="00482AA7"/>
    <w:rsid w:val="004844C0"/>
    <w:rsid w:val="00486548"/>
    <w:rsid w:val="00486A6E"/>
    <w:rsid w:val="00487788"/>
    <w:rsid w:val="00487E57"/>
    <w:rsid w:val="004904D2"/>
    <w:rsid w:val="0049076F"/>
    <w:rsid w:val="0049165F"/>
    <w:rsid w:val="00491801"/>
    <w:rsid w:val="00491B47"/>
    <w:rsid w:val="00492078"/>
    <w:rsid w:val="00493126"/>
    <w:rsid w:val="00493849"/>
    <w:rsid w:val="00493BB7"/>
    <w:rsid w:val="00493C77"/>
    <w:rsid w:val="004945B8"/>
    <w:rsid w:val="00494C2E"/>
    <w:rsid w:val="00496910"/>
    <w:rsid w:val="004971A5"/>
    <w:rsid w:val="004A08BB"/>
    <w:rsid w:val="004A1D90"/>
    <w:rsid w:val="004A32B3"/>
    <w:rsid w:val="004A3A8A"/>
    <w:rsid w:val="004A3B0B"/>
    <w:rsid w:val="004A3BE7"/>
    <w:rsid w:val="004A48D0"/>
    <w:rsid w:val="004A52B1"/>
    <w:rsid w:val="004A5668"/>
    <w:rsid w:val="004A56FE"/>
    <w:rsid w:val="004B19F8"/>
    <w:rsid w:val="004B1CF5"/>
    <w:rsid w:val="004B2171"/>
    <w:rsid w:val="004B2698"/>
    <w:rsid w:val="004B278F"/>
    <w:rsid w:val="004B3241"/>
    <w:rsid w:val="004B49F0"/>
    <w:rsid w:val="004B51F3"/>
    <w:rsid w:val="004B53F4"/>
    <w:rsid w:val="004B55E3"/>
    <w:rsid w:val="004B5E8E"/>
    <w:rsid w:val="004B60C8"/>
    <w:rsid w:val="004B6453"/>
    <w:rsid w:val="004B6B21"/>
    <w:rsid w:val="004B6FB1"/>
    <w:rsid w:val="004B71B2"/>
    <w:rsid w:val="004C058A"/>
    <w:rsid w:val="004C0A03"/>
    <w:rsid w:val="004C0BBD"/>
    <w:rsid w:val="004C13D5"/>
    <w:rsid w:val="004C2567"/>
    <w:rsid w:val="004C3C5A"/>
    <w:rsid w:val="004C4267"/>
    <w:rsid w:val="004C439A"/>
    <w:rsid w:val="004C761B"/>
    <w:rsid w:val="004C7B1E"/>
    <w:rsid w:val="004C7CFE"/>
    <w:rsid w:val="004D02E7"/>
    <w:rsid w:val="004D17A6"/>
    <w:rsid w:val="004D2ED2"/>
    <w:rsid w:val="004D3756"/>
    <w:rsid w:val="004D3B96"/>
    <w:rsid w:val="004D4062"/>
    <w:rsid w:val="004D5106"/>
    <w:rsid w:val="004D5916"/>
    <w:rsid w:val="004D7230"/>
    <w:rsid w:val="004D77F9"/>
    <w:rsid w:val="004E04CC"/>
    <w:rsid w:val="004E0B0D"/>
    <w:rsid w:val="004E23E7"/>
    <w:rsid w:val="004E2CDB"/>
    <w:rsid w:val="004E3618"/>
    <w:rsid w:val="004E367E"/>
    <w:rsid w:val="004E4C01"/>
    <w:rsid w:val="004E61CE"/>
    <w:rsid w:val="004E6693"/>
    <w:rsid w:val="004E72F5"/>
    <w:rsid w:val="004F096B"/>
    <w:rsid w:val="004F1A8F"/>
    <w:rsid w:val="004F41FB"/>
    <w:rsid w:val="004F516F"/>
    <w:rsid w:val="004F643F"/>
    <w:rsid w:val="004F7ADB"/>
    <w:rsid w:val="0050157A"/>
    <w:rsid w:val="0050251E"/>
    <w:rsid w:val="00503C56"/>
    <w:rsid w:val="0050418E"/>
    <w:rsid w:val="00504D92"/>
    <w:rsid w:val="00506427"/>
    <w:rsid w:val="00506A32"/>
    <w:rsid w:val="0050755A"/>
    <w:rsid w:val="005076E4"/>
    <w:rsid w:val="005110A3"/>
    <w:rsid w:val="00514D2D"/>
    <w:rsid w:val="00515F33"/>
    <w:rsid w:val="005160B3"/>
    <w:rsid w:val="00516233"/>
    <w:rsid w:val="00516335"/>
    <w:rsid w:val="005176A3"/>
    <w:rsid w:val="00517D26"/>
    <w:rsid w:val="00520609"/>
    <w:rsid w:val="0052120E"/>
    <w:rsid w:val="00521ADB"/>
    <w:rsid w:val="0052280F"/>
    <w:rsid w:val="00522DB5"/>
    <w:rsid w:val="00523477"/>
    <w:rsid w:val="005236CD"/>
    <w:rsid w:val="00523BB6"/>
    <w:rsid w:val="00525070"/>
    <w:rsid w:val="005268F6"/>
    <w:rsid w:val="00526EA7"/>
    <w:rsid w:val="005276FA"/>
    <w:rsid w:val="0052775F"/>
    <w:rsid w:val="00530260"/>
    <w:rsid w:val="00530E6B"/>
    <w:rsid w:val="00531572"/>
    <w:rsid w:val="0053245B"/>
    <w:rsid w:val="0053276A"/>
    <w:rsid w:val="005352ED"/>
    <w:rsid w:val="00536860"/>
    <w:rsid w:val="00537A9C"/>
    <w:rsid w:val="005403D0"/>
    <w:rsid w:val="00540A00"/>
    <w:rsid w:val="00540AEF"/>
    <w:rsid w:val="00540F3E"/>
    <w:rsid w:val="0054128A"/>
    <w:rsid w:val="00541449"/>
    <w:rsid w:val="00542572"/>
    <w:rsid w:val="00543648"/>
    <w:rsid w:val="005441B4"/>
    <w:rsid w:val="0054513A"/>
    <w:rsid w:val="005455DA"/>
    <w:rsid w:val="00545AEC"/>
    <w:rsid w:val="00546163"/>
    <w:rsid w:val="0054625F"/>
    <w:rsid w:val="00547525"/>
    <w:rsid w:val="00547ED9"/>
    <w:rsid w:val="00550C35"/>
    <w:rsid w:val="005520F1"/>
    <w:rsid w:val="00553835"/>
    <w:rsid w:val="005543BC"/>
    <w:rsid w:val="00554E1F"/>
    <w:rsid w:val="00555503"/>
    <w:rsid w:val="005556BF"/>
    <w:rsid w:val="00555D87"/>
    <w:rsid w:val="005561C6"/>
    <w:rsid w:val="0055684A"/>
    <w:rsid w:val="00556AE8"/>
    <w:rsid w:val="00557748"/>
    <w:rsid w:val="00560433"/>
    <w:rsid w:val="005604CB"/>
    <w:rsid w:val="005617FE"/>
    <w:rsid w:val="005618C7"/>
    <w:rsid w:val="00561C86"/>
    <w:rsid w:val="005623B7"/>
    <w:rsid w:val="0056333A"/>
    <w:rsid w:val="0056372B"/>
    <w:rsid w:val="00563741"/>
    <w:rsid w:val="00564EF0"/>
    <w:rsid w:val="00565435"/>
    <w:rsid w:val="00565652"/>
    <w:rsid w:val="00566E68"/>
    <w:rsid w:val="005679D3"/>
    <w:rsid w:val="00567AC2"/>
    <w:rsid w:val="005713B5"/>
    <w:rsid w:val="00572319"/>
    <w:rsid w:val="00572B7E"/>
    <w:rsid w:val="00572F51"/>
    <w:rsid w:val="0057331D"/>
    <w:rsid w:val="00575C55"/>
    <w:rsid w:val="00577FC2"/>
    <w:rsid w:val="005811A2"/>
    <w:rsid w:val="005813E4"/>
    <w:rsid w:val="005835F4"/>
    <w:rsid w:val="00583CBA"/>
    <w:rsid w:val="005863BC"/>
    <w:rsid w:val="005903E0"/>
    <w:rsid w:val="005904D8"/>
    <w:rsid w:val="005929AA"/>
    <w:rsid w:val="00592F67"/>
    <w:rsid w:val="00597078"/>
    <w:rsid w:val="005972CD"/>
    <w:rsid w:val="005974FC"/>
    <w:rsid w:val="00597AB6"/>
    <w:rsid w:val="00597BF1"/>
    <w:rsid w:val="00597D80"/>
    <w:rsid w:val="00597EE1"/>
    <w:rsid w:val="005A1C3D"/>
    <w:rsid w:val="005A26A6"/>
    <w:rsid w:val="005A2870"/>
    <w:rsid w:val="005A5355"/>
    <w:rsid w:val="005A5A2C"/>
    <w:rsid w:val="005A5B64"/>
    <w:rsid w:val="005A6819"/>
    <w:rsid w:val="005A6B88"/>
    <w:rsid w:val="005A6D40"/>
    <w:rsid w:val="005A7D41"/>
    <w:rsid w:val="005B0839"/>
    <w:rsid w:val="005B0FC4"/>
    <w:rsid w:val="005B128E"/>
    <w:rsid w:val="005B1DA8"/>
    <w:rsid w:val="005B1EC7"/>
    <w:rsid w:val="005B206A"/>
    <w:rsid w:val="005B23A6"/>
    <w:rsid w:val="005B253A"/>
    <w:rsid w:val="005B2742"/>
    <w:rsid w:val="005B3B28"/>
    <w:rsid w:val="005B3BF7"/>
    <w:rsid w:val="005B4B2E"/>
    <w:rsid w:val="005B4EA0"/>
    <w:rsid w:val="005B6580"/>
    <w:rsid w:val="005B6DE9"/>
    <w:rsid w:val="005C079D"/>
    <w:rsid w:val="005C0C69"/>
    <w:rsid w:val="005C21CE"/>
    <w:rsid w:val="005C24CC"/>
    <w:rsid w:val="005C3A48"/>
    <w:rsid w:val="005C5E05"/>
    <w:rsid w:val="005C67C5"/>
    <w:rsid w:val="005C7EB8"/>
    <w:rsid w:val="005D2946"/>
    <w:rsid w:val="005D2A38"/>
    <w:rsid w:val="005D2FE0"/>
    <w:rsid w:val="005D34D1"/>
    <w:rsid w:val="005D390F"/>
    <w:rsid w:val="005D3FDF"/>
    <w:rsid w:val="005D4717"/>
    <w:rsid w:val="005D48D6"/>
    <w:rsid w:val="005D58AC"/>
    <w:rsid w:val="005D683E"/>
    <w:rsid w:val="005D7D1A"/>
    <w:rsid w:val="005E1FB2"/>
    <w:rsid w:val="005E3AAB"/>
    <w:rsid w:val="005E52D9"/>
    <w:rsid w:val="005E5CD5"/>
    <w:rsid w:val="005E5E9C"/>
    <w:rsid w:val="005E6AAE"/>
    <w:rsid w:val="005E6F0A"/>
    <w:rsid w:val="005E7C11"/>
    <w:rsid w:val="005F011D"/>
    <w:rsid w:val="005F07C1"/>
    <w:rsid w:val="005F16FF"/>
    <w:rsid w:val="005F1941"/>
    <w:rsid w:val="005F2A45"/>
    <w:rsid w:val="005F2B61"/>
    <w:rsid w:val="005F508C"/>
    <w:rsid w:val="005F5872"/>
    <w:rsid w:val="005F5A57"/>
    <w:rsid w:val="005F6B7B"/>
    <w:rsid w:val="005F6C29"/>
    <w:rsid w:val="005F71BC"/>
    <w:rsid w:val="005F7BC8"/>
    <w:rsid w:val="00600B45"/>
    <w:rsid w:val="00601195"/>
    <w:rsid w:val="00602182"/>
    <w:rsid w:val="00604032"/>
    <w:rsid w:val="00604D5F"/>
    <w:rsid w:val="0060570A"/>
    <w:rsid w:val="00605B00"/>
    <w:rsid w:val="00606753"/>
    <w:rsid w:val="00606F41"/>
    <w:rsid w:val="006075CC"/>
    <w:rsid w:val="0060784D"/>
    <w:rsid w:val="006078D8"/>
    <w:rsid w:val="00607A83"/>
    <w:rsid w:val="00607B3A"/>
    <w:rsid w:val="0061018B"/>
    <w:rsid w:val="00610CB2"/>
    <w:rsid w:val="00610DFE"/>
    <w:rsid w:val="00611C22"/>
    <w:rsid w:val="00611CD9"/>
    <w:rsid w:val="00612267"/>
    <w:rsid w:val="00612E1C"/>
    <w:rsid w:val="00613AC6"/>
    <w:rsid w:val="00613E1C"/>
    <w:rsid w:val="00614ACE"/>
    <w:rsid w:val="00614CEF"/>
    <w:rsid w:val="00615674"/>
    <w:rsid w:val="00615836"/>
    <w:rsid w:val="006207E3"/>
    <w:rsid w:val="00620D4A"/>
    <w:rsid w:val="006210CF"/>
    <w:rsid w:val="006212B0"/>
    <w:rsid w:val="00622C5B"/>
    <w:rsid w:val="00622C69"/>
    <w:rsid w:val="006236DD"/>
    <w:rsid w:val="00623F1A"/>
    <w:rsid w:val="0062409B"/>
    <w:rsid w:val="00624A4D"/>
    <w:rsid w:val="00625257"/>
    <w:rsid w:val="00625C1B"/>
    <w:rsid w:val="006269C7"/>
    <w:rsid w:val="006270CE"/>
    <w:rsid w:val="00630918"/>
    <w:rsid w:val="00631703"/>
    <w:rsid w:val="00631CAD"/>
    <w:rsid w:val="00632DFA"/>
    <w:rsid w:val="00632FE3"/>
    <w:rsid w:val="0063442F"/>
    <w:rsid w:val="006352B4"/>
    <w:rsid w:val="006403B8"/>
    <w:rsid w:val="006431F5"/>
    <w:rsid w:val="006432FD"/>
    <w:rsid w:val="006438B1"/>
    <w:rsid w:val="00644792"/>
    <w:rsid w:val="00644C0D"/>
    <w:rsid w:val="00644C22"/>
    <w:rsid w:val="00645304"/>
    <w:rsid w:val="006455BD"/>
    <w:rsid w:val="006458C9"/>
    <w:rsid w:val="00645EB2"/>
    <w:rsid w:val="00646583"/>
    <w:rsid w:val="00650970"/>
    <w:rsid w:val="0065125F"/>
    <w:rsid w:val="00651911"/>
    <w:rsid w:val="00651CEA"/>
    <w:rsid w:val="00651E56"/>
    <w:rsid w:val="00652301"/>
    <w:rsid w:val="0065277E"/>
    <w:rsid w:val="006532E6"/>
    <w:rsid w:val="00655415"/>
    <w:rsid w:val="0065623C"/>
    <w:rsid w:val="0065657E"/>
    <w:rsid w:val="00657898"/>
    <w:rsid w:val="006606C2"/>
    <w:rsid w:val="0066278A"/>
    <w:rsid w:val="00662D4A"/>
    <w:rsid w:val="0066355C"/>
    <w:rsid w:val="00664B1D"/>
    <w:rsid w:val="00665117"/>
    <w:rsid w:val="0066587B"/>
    <w:rsid w:val="00666A16"/>
    <w:rsid w:val="006677DE"/>
    <w:rsid w:val="00671234"/>
    <w:rsid w:val="00671949"/>
    <w:rsid w:val="00671DEB"/>
    <w:rsid w:val="0067223C"/>
    <w:rsid w:val="006722FD"/>
    <w:rsid w:val="00672F56"/>
    <w:rsid w:val="00673BE3"/>
    <w:rsid w:val="006743C0"/>
    <w:rsid w:val="00674516"/>
    <w:rsid w:val="0067472F"/>
    <w:rsid w:val="006749F2"/>
    <w:rsid w:val="006752B7"/>
    <w:rsid w:val="00675E22"/>
    <w:rsid w:val="0067780D"/>
    <w:rsid w:val="006778E9"/>
    <w:rsid w:val="00677F74"/>
    <w:rsid w:val="006828E5"/>
    <w:rsid w:val="00682F7F"/>
    <w:rsid w:val="006845F3"/>
    <w:rsid w:val="00684D46"/>
    <w:rsid w:val="0068750A"/>
    <w:rsid w:val="00692524"/>
    <w:rsid w:val="00692648"/>
    <w:rsid w:val="006934D8"/>
    <w:rsid w:val="00693B47"/>
    <w:rsid w:val="00693B9B"/>
    <w:rsid w:val="00694792"/>
    <w:rsid w:val="006973D6"/>
    <w:rsid w:val="006A013A"/>
    <w:rsid w:val="006A18A6"/>
    <w:rsid w:val="006A237A"/>
    <w:rsid w:val="006A3128"/>
    <w:rsid w:val="006A3826"/>
    <w:rsid w:val="006A4000"/>
    <w:rsid w:val="006A5426"/>
    <w:rsid w:val="006A542E"/>
    <w:rsid w:val="006A602F"/>
    <w:rsid w:val="006A6437"/>
    <w:rsid w:val="006A71B7"/>
    <w:rsid w:val="006B4629"/>
    <w:rsid w:val="006B4BB6"/>
    <w:rsid w:val="006B5697"/>
    <w:rsid w:val="006B5DE3"/>
    <w:rsid w:val="006B7441"/>
    <w:rsid w:val="006B7850"/>
    <w:rsid w:val="006C0039"/>
    <w:rsid w:val="006C0573"/>
    <w:rsid w:val="006C20B5"/>
    <w:rsid w:val="006C220B"/>
    <w:rsid w:val="006C2708"/>
    <w:rsid w:val="006C3151"/>
    <w:rsid w:val="006C3407"/>
    <w:rsid w:val="006C4782"/>
    <w:rsid w:val="006C48A5"/>
    <w:rsid w:val="006C4ABC"/>
    <w:rsid w:val="006C51E0"/>
    <w:rsid w:val="006C5344"/>
    <w:rsid w:val="006C5684"/>
    <w:rsid w:val="006C67F6"/>
    <w:rsid w:val="006C7750"/>
    <w:rsid w:val="006C795F"/>
    <w:rsid w:val="006D238A"/>
    <w:rsid w:val="006D2986"/>
    <w:rsid w:val="006D30E9"/>
    <w:rsid w:val="006D341B"/>
    <w:rsid w:val="006D35E6"/>
    <w:rsid w:val="006D36B3"/>
    <w:rsid w:val="006D4CBC"/>
    <w:rsid w:val="006D5828"/>
    <w:rsid w:val="006D6408"/>
    <w:rsid w:val="006D6A45"/>
    <w:rsid w:val="006E0588"/>
    <w:rsid w:val="006E0AD3"/>
    <w:rsid w:val="006E0F91"/>
    <w:rsid w:val="006E1450"/>
    <w:rsid w:val="006E33B5"/>
    <w:rsid w:val="006E3675"/>
    <w:rsid w:val="006E554B"/>
    <w:rsid w:val="006E5732"/>
    <w:rsid w:val="006E61B2"/>
    <w:rsid w:val="006E620E"/>
    <w:rsid w:val="006E6878"/>
    <w:rsid w:val="006E6D53"/>
    <w:rsid w:val="006E6E68"/>
    <w:rsid w:val="006E7667"/>
    <w:rsid w:val="006F03C4"/>
    <w:rsid w:val="006F0718"/>
    <w:rsid w:val="006F0835"/>
    <w:rsid w:val="006F0A7F"/>
    <w:rsid w:val="006F0E43"/>
    <w:rsid w:val="006F0F0E"/>
    <w:rsid w:val="006F253B"/>
    <w:rsid w:val="006F25A7"/>
    <w:rsid w:val="006F313A"/>
    <w:rsid w:val="006F3543"/>
    <w:rsid w:val="006F47A4"/>
    <w:rsid w:val="006F5B16"/>
    <w:rsid w:val="006F5BA5"/>
    <w:rsid w:val="006F6435"/>
    <w:rsid w:val="006F6C6B"/>
    <w:rsid w:val="006F6E3B"/>
    <w:rsid w:val="006F7001"/>
    <w:rsid w:val="0070039A"/>
    <w:rsid w:val="007010DA"/>
    <w:rsid w:val="007011BA"/>
    <w:rsid w:val="0070243E"/>
    <w:rsid w:val="007026EF"/>
    <w:rsid w:val="00702817"/>
    <w:rsid w:val="007031EB"/>
    <w:rsid w:val="007038A0"/>
    <w:rsid w:val="00703D23"/>
    <w:rsid w:val="00703DB5"/>
    <w:rsid w:val="00703E50"/>
    <w:rsid w:val="007041A8"/>
    <w:rsid w:val="007050FC"/>
    <w:rsid w:val="00705AF3"/>
    <w:rsid w:val="00705D77"/>
    <w:rsid w:val="00706B55"/>
    <w:rsid w:val="007073FE"/>
    <w:rsid w:val="00707BB1"/>
    <w:rsid w:val="00707D62"/>
    <w:rsid w:val="007119D0"/>
    <w:rsid w:val="00711BAF"/>
    <w:rsid w:val="00711DD1"/>
    <w:rsid w:val="007136DC"/>
    <w:rsid w:val="0071379C"/>
    <w:rsid w:val="00715430"/>
    <w:rsid w:val="00715AB1"/>
    <w:rsid w:val="00715ECC"/>
    <w:rsid w:val="007167D0"/>
    <w:rsid w:val="00716A04"/>
    <w:rsid w:val="00717B7C"/>
    <w:rsid w:val="007201E3"/>
    <w:rsid w:val="00720D06"/>
    <w:rsid w:val="00723118"/>
    <w:rsid w:val="007238FC"/>
    <w:rsid w:val="00723BFA"/>
    <w:rsid w:val="00723CB6"/>
    <w:rsid w:val="007243D7"/>
    <w:rsid w:val="0072477E"/>
    <w:rsid w:val="00725436"/>
    <w:rsid w:val="00725ECB"/>
    <w:rsid w:val="007271A1"/>
    <w:rsid w:val="0073001D"/>
    <w:rsid w:val="00730C2A"/>
    <w:rsid w:val="00731185"/>
    <w:rsid w:val="007326F0"/>
    <w:rsid w:val="007344E6"/>
    <w:rsid w:val="00734B1B"/>
    <w:rsid w:val="00734CCB"/>
    <w:rsid w:val="007350FC"/>
    <w:rsid w:val="00735A99"/>
    <w:rsid w:val="007364D1"/>
    <w:rsid w:val="00737A74"/>
    <w:rsid w:val="00740B62"/>
    <w:rsid w:val="0074128B"/>
    <w:rsid w:val="007418D7"/>
    <w:rsid w:val="007438FF"/>
    <w:rsid w:val="00744CA7"/>
    <w:rsid w:val="00745632"/>
    <w:rsid w:val="00745AB2"/>
    <w:rsid w:val="00745FBF"/>
    <w:rsid w:val="007461CF"/>
    <w:rsid w:val="0074630E"/>
    <w:rsid w:val="00746525"/>
    <w:rsid w:val="00747ED0"/>
    <w:rsid w:val="00750D65"/>
    <w:rsid w:val="00751F15"/>
    <w:rsid w:val="0075204D"/>
    <w:rsid w:val="0075289F"/>
    <w:rsid w:val="00753F18"/>
    <w:rsid w:val="00754942"/>
    <w:rsid w:val="00754CF2"/>
    <w:rsid w:val="007550EE"/>
    <w:rsid w:val="007559F4"/>
    <w:rsid w:val="00756182"/>
    <w:rsid w:val="007574A7"/>
    <w:rsid w:val="00757979"/>
    <w:rsid w:val="00760925"/>
    <w:rsid w:val="007619D5"/>
    <w:rsid w:val="00761C94"/>
    <w:rsid w:val="00761FE1"/>
    <w:rsid w:val="007623FA"/>
    <w:rsid w:val="00762446"/>
    <w:rsid w:val="0076330C"/>
    <w:rsid w:val="00763852"/>
    <w:rsid w:val="00764804"/>
    <w:rsid w:val="0076572C"/>
    <w:rsid w:val="007710B8"/>
    <w:rsid w:val="007742F5"/>
    <w:rsid w:val="0077551B"/>
    <w:rsid w:val="007758EC"/>
    <w:rsid w:val="007763E3"/>
    <w:rsid w:val="00776D9A"/>
    <w:rsid w:val="00776F90"/>
    <w:rsid w:val="0078012B"/>
    <w:rsid w:val="0078061C"/>
    <w:rsid w:val="00782A85"/>
    <w:rsid w:val="00783142"/>
    <w:rsid w:val="00783269"/>
    <w:rsid w:val="007833D8"/>
    <w:rsid w:val="00783DAD"/>
    <w:rsid w:val="00785642"/>
    <w:rsid w:val="00786131"/>
    <w:rsid w:val="007861C5"/>
    <w:rsid w:val="0078741A"/>
    <w:rsid w:val="00787812"/>
    <w:rsid w:val="00787F10"/>
    <w:rsid w:val="00791319"/>
    <w:rsid w:val="00792087"/>
    <w:rsid w:val="00792AFD"/>
    <w:rsid w:val="00792C50"/>
    <w:rsid w:val="0079301F"/>
    <w:rsid w:val="007933C8"/>
    <w:rsid w:val="007939CC"/>
    <w:rsid w:val="00793FA8"/>
    <w:rsid w:val="00793FC3"/>
    <w:rsid w:val="00794E30"/>
    <w:rsid w:val="0079578C"/>
    <w:rsid w:val="00795842"/>
    <w:rsid w:val="0079647A"/>
    <w:rsid w:val="007968C2"/>
    <w:rsid w:val="007970B4"/>
    <w:rsid w:val="007A033E"/>
    <w:rsid w:val="007A0845"/>
    <w:rsid w:val="007A162D"/>
    <w:rsid w:val="007A511C"/>
    <w:rsid w:val="007A69E2"/>
    <w:rsid w:val="007A76F1"/>
    <w:rsid w:val="007A7A9A"/>
    <w:rsid w:val="007A7BAD"/>
    <w:rsid w:val="007B0629"/>
    <w:rsid w:val="007B0C32"/>
    <w:rsid w:val="007B14EF"/>
    <w:rsid w:val="007B1749"/>
    <w:rsid w:val="007B1B04"/>
    <w:rsid w:val="007B3A8E"/>
    <w:rsid w:val="007B3B65"/>
    <w:rsid w:val="007B4DE1"/>
    <w:rsid w:val="007B5702"/>
    <w:rsid w:val="007B6D20"/>
    <w:rsid w:val="007B6DF3"/>
    <w:rsid w:val="007B7DBC"/>
    <w:rsid w:val="007C0249"/>
    <w:rsid w:val="007C0B0D"/>
    <w:rsid w:val="007C1CA1"/>
    <w:rsid w:val="007C1D5E"/>
    <w:rsid w:val="007C3115"/>
    <w:rsid w:val="007C3F13"/>
    <w:rsid w:val="007C426B"/>
    <w:rsid w:val="007C550C"/>
    <w:rsid w:val="007C77F4"/>
    <w:rsid w:val="007C7981"/>
    <w:rsid w:val="007D0758"/>
    <w:rsid w:val="007D27B4"/>
    <w:rsid w:val="007D34FA"/>
    <w:rsid w:val="007D35B2"/>
    <w:rsid w:val="007D39BF"/>
    <w:rsid w:val="007D3DE2"/>
    <w:rsid w:val="007D47AB"/>
    <w:rsid w:val="007D5787"/>
    <w:rsid w:val="007D5A40"/>
    <w:rsid w:val="007D5CCE"/>
    <w:rsid w:val="007D5D65"/>
    <w:rsid w:val="007D60C2"/>
    <w:rsid w:val="007D67B8"/>
    <w:rsid w:val="007D6AB1"/>
    <w:rsid w:val="007D6DE4"/>
    <w:rsid w:val="007E0E27"/>
    <w:rsid w:val="007E16A1"/>
    <w:rsid w:val="007E1A98"/>
    <w:rsid w:val="007E1FC9"/>
    <w:rsid w:val="007E22FF"/>
    <w:rsid w:val="007E2503"/>
    <w:rsid w:val="007E25D9"/>
    <w:rsid w:val="007E344D"/>
    <w:rsid w:val="007E48FD"/>
    <w:rsid w:val="007E5749"/>
    <w:rsid w:val="007E69BA"/>
    <w:rsid w:val="007E74E8"/>
    <w:rsid w:val="007F0DA0"/>
    <w:rsid w:val="007F2751"/>
    <w:rsid w:val="007F27C6"/>
    <w:rsid w:val="007F3587"/>
    <w:rsid w:val="007F3BF9"/>
    <w:rsid w:val="007F4239"/>
    <w:rsid w:val="007F431B"/>
    <w:rsid w:val="007F583B"/>
    <w:rsid w:val="007F5B66"/>
    <w:rsid w:val="007F6116"/>
    <w:rsid w:val="007F6319"/>
    <w:rsid w:val="007F6DB4"/>
    <w:rsid w:val="00803D8B"/>
    <w:rsid w:val="00804A65"/>
    <w:rsid w:val="008054E3"/>
    <w:rsid w:val="00806196"/>
    <w:rsid w:val="00806D6A"/>
    <w:rsid w:val="00810275"/>
    <w:rsid w:val="0081167A"/>
    <w:rsid w:val="00812D8C"/>
    <w:rsid w:val="00813130"/>
    <w:rsid w:val="00813E69"/>
    <w:rsid w:val="008144C0"/>
    <w:rsid w:val="00814CC0"/>
    <w:rsid w:val="00815774"/>
    <w:rsid w:val="00815D5F"/>
    <w:rsid w:val="008161C8"/>
    <w:rsid w:val="008164A5"/>
    <w:rsid w:val="00817DAF"/>
    <w:rsid w:val="00820289"/>
    <w:rsid w:val="00820547"/>
    <w:rsid w:val="0082068C"/>
    <w:rsid w:val="0082130B"/>
    <w:rsid w:val="0082185A"/>
    <w:rsid w:val="0082225E"/>
    <w:rsid w:val="00822EE1"/>
    <w:rsid w:val="00824404"/>
    <w:rsid w:val="0082493B"/>
    <w:rsid w:val="00824FBB"/>
    <w:rsid w:val="00825431"/>
    <w:rsid w:val="0082686D"/>
    <w:rsid w:val="0082788A"/>
    <w:rsid w:val="008304CA"/>
    <w:rsid w:val="008307F1"/>
    <w:rsid w:val="00831742"/>
    <w:rsid w:val="008317CD"/>
    <w:rsid w:val="00832D93"/>
    <w:rsid w:val="00833498"/>
    <w:rsid w:val="008334D4"/>
    <w:rsid w:val="008344E7"/>
    <w:rsid w:val="00834533"/>
    <w:rsid w:val="00834A4A"/>
    <w:rsid w:val="00834AE2"/>
    <w:rsid w:val="00834DDE"/>
    <w:rsid w:val="00835534"/>
    <w:rsid w:val="00835840"/>
    <w:rsid w:val="00835E25"/>
    <w:rsid w:val="00836EAA"/>
    <w:rsid w:val="00840191"/>
    <w:rsid w:val="00840233"/>
    <w:rsid w:val="00840550"/>
    <w:rsid w:val="008408EE"/>
    <w:rsid w:val="008414AB"/>
    <w:rsid w:val="00841672"/>
    <w:rsid w:val="00841A38"/>
    <w:rsid w:val="00841E78"/>
    <w:rsid w:val="0084254D"/>
    <w:rsid w:val="00843255"/>
    <w:rsid w:val="0084332F"/>
    <w:rsid w:val="0084481A"/>
    <w:rsid w:val="008448B1"/>
    <w:rsid w:val="00844CA9"/>
    <w:rsid w:val="008457ED"/>
    <w:rsid w:val="008505B7"/>
    <w:rsid w:val="008507FB"/>
    <w:rsid w:val="00851912"/>
    <w:rsid w:val="00851E45"/>
    <w:rsid w:val="00851FFF"/>
    <w:rsid w:val="0085258F"/>
    <w:rsid w:val="008527C6"/>
    <w:rsid w:val="008527E0"/>
    <w:rsid w:val="00852841"/>
    <w:rsid w:val="00852913"/>
    <w:rsid w:val="0085321B"/>
    <w:rsid w:val="00854961"/>
    <w:rsid w:val="00854B8E"/>
    <w:rsid w:val="008567F4"/>
    <w:rsid w:val="00857152"/>
    <w:rsid w:val="0085771D"/>
    <w:rsid w:val="00861C97"/>
    <w:rsid w:val="00864608"/>
    <w:rsid w:val="00864B9E"/>
    <w:rsid w:val="00865360"/>
    <w:rsid w:val="008654CC"/>
    <w:rsid w:val="00866285"/>
    <w:rsid w:val="00866323"/>
    <w:rsid w:val="00866DE4"/>
    <w:rsid w:val="008671D3"/>
    <w:rsid w:val="008678CB"/>
    <w:rsid w:val="0087107E"/>
    <w:rsid w:val="0087188B"/>
    <w:rsid w:val="00872697"/>
    <w:rsid w:val="00873917"/>
    <w:rsid w:val="00873DAA"/>
    <w:rsid w:val="008759FE"/>
    <w:rsid w:val="008762AF"/>
    <w:rsid w:val="008771D4"/>
    <w:rsid w:val="008779DA"/>
    <w:rsid w:val="0088120D"/>
    <w:rsid w:val="0088169E"/>
    <w:rsid w:val="00883809"/>
    <w:rsid w:val="008843CF"/>
    <w:rsid w:val="00884517"/>
    <w:rsid w:val="00884640"/>
    <w:rsid w:val="00885D0B"/>
    <w:rsid w:val="00885F1B"/>
    <w:rsid w:val="008866C6"/>
    <w:rsid w:val="00887371"/>
    <w:rsid w:val="008873D4"/>
    <w:rsid w:val="00887B1C"/>
    <w:rsid w:val="00891E6B"/>
    <w:rsid w:val="00892038"/>
    <w:rsid w:val="00894334"/>
    <w:rsid w:val="00895081"/>
    <w:rsid w:val="00895545"/>
    <w:rsid w:val="00895806"/>
    <w:rsid w:val="00895FA8"/>
    <w:rsid w:val="008A124F"/>
    <w:rsid w:val="008A13C4"/>
    <w:rsid w:val="008A2D0D"/>
    <w:rsid w:val="008A3F9F"/>
    <w:rsid w:val="008A46A9"/>
    <w:rsid w:val="008A52A4"/>
    <w:rsid w:val="008A5C44"/>
    <w:rsid w:val="008A6B4B"/>
    <w:rsid w:val="008A6BAA"/>
    <w:rsid w:val="008B0A99"/>
    <w:rsid w:val="008B0F1E"/>
    <w:rsid w:val="008B2643"/>
    <w:rsid w:val="008B26B5"/>
    <w:rsid w:val="008B2DF6"/>
    <w:rsid w:val="008B3DDE"/>
    <w:rsid w:val="008B3F7E"/>
    <w:rsid w:val="008B4779"/>
    <w:rsid w:val="008B51BB"/>
    <w:rsid w:val="008B5E87"/>
    <w:rsid w:val="008B6B42"/>
    <w:rsid w:val="008B6D2E"/>
    <w:rsid w:val="008B6E23"/>
    <w:rsid w:val="008C02EB"/>
    <w:rsid w:val="008C02FC"/>
    <w:rsid w:val="008C11CC"/>
    <w:rsid w:val="008C155E"/>
    <w:rsid w:val="008C2FF1"/>
    <w:rsid w:val="008C354F"/>
    <w:rsid w:val="008C49D9"/>
    <w:rsid w:val="008C4FD7"/>
    <w:rsid w:val="008C5B0E"/>
    <w:rsid w:val="008C6D70"/>
    <w:rsid w:val="008C6D77"/>
    <w:rsid w:val="008C7B05"/>
    <w:rsid w:val="008D014D"/>
    <w:rsid w:val="008D13C4"/>
    <w:rsid w:val="008D2173"/>
    <w:rsid w:val="008D29E3"/>
    <w:rsid w:val="008D2CAC"/>
    <w:rsid w:val="008D4356"/>
    <w:rsid w:val="008D472D"/>
    <w:rsid w:val="008D4D2C"/>
    <w:rsid w:val="008D4F91"/>
    <w:rsid w:val="008D527A"/>
    <w:rsid w:val="008D53A8"/>
    <w:rsid w:val="008D58DD"/>
    <w:rsid w:val="008D6158"/>
    <w:rsid w:val="008E1959"/>
    <w:rsid w:val="008E245E"/>
    <w:rsid w:val="008E293D"/>
    <w:rsid w:val="008E3756"/>
    <w:rsid w:val="008E3A0C"/>
    <w:rsid w:val="008E42E6"/>
    <w:rsid w:val="008E4465"/>
    <w:rsid w:val="008E4DAA"/>
    <w:rsid w:val="008E4E50"/>
    <w:rsid w:val="008E627E"/>
    <w:rsid w:val="008E65D6"/>
    <w:rsid w:val="008E747F"/>
    <w:rsid w:val="008E7A8A"/>
    <w:rsid w:val="008F02D6"/>
    <w:rsid w:val="008F03F7"/>
    <w:rsid w:val="008F077B"/>
    <w:rsid w:val="008F1DED"/>
    <w:rsid w:val="008F3942"/>
    <w:rsid w:val="008F3961"/>
    <w:rsid w:val="008F4022"/>
    <w:rsid w:val="008F4775"/>
    <w:rsid w:val="008F4848"/>
    <w:rsid w:val="008F5D1E"/>
    <w:rsid w:val="009018FD"/>
    <w:rsid w:val="00901E4D"/>
    <w:rsid w:val="00903089"/>
    <w:rsid w:val="0090387F"/>
    <w:rsid w:val="0090388F"/>
    <w:rsid w:val="00904088"/>
    <w:rsid w:val="0090488C"/>
    <w:rsid w:val="00905CE0"/>
    <w:rsid w:val="0090611C"/>
    <w:rsid w:val="00907F5F"/>
    <w:rsid w:val="00910070"/>
    <w:rsid w:val="009120EE"/>
    <w:rsid w:val="00912CD7"/>
    <w:rsid w:val="00913D61"/>
    <w:rsid w:val="0091417C"/>
    <w:rsid w:val="00914996"/>
    <w:rsid w:val="009155AC"/>
    <w:rsid w:val="00915A12"/>
    <w:rsid w:val="00915FAD"/>
    <w:rsid w:val="00916BFA"/>
    <w:rsid w:val="00917379"/>
    <w:rsid w:val="00917A2F"/>
    <w:rsid w:val="00917C2F"/>
    <w:rsid w:val="00921CFA"/>
    <w:rsid w:val="00922D49"/>
    <w:rsid w:val="009236D5"/>
    <w:rsid w:val="009243DB"/>
    <w:rsid w:val="00924519"/>
    <w:rsid w:val="00924F84"/>
    <w:rsid w:val="00925BC9"/>
    <w:rsid w:val="009261D0"/>
    <w:rsid w:val="0092667A"/>
    <w:rsid w:val="009272AA"/>
    <w:rsid w:val="00927721"/>
    <w:rsid w:val="00927DB5"/>
    <w:rsid w:val="0093016F"/>
    <w:rsid w:val="00932B9B"/>
    <w:rsid w:val="00934010"/>
    <w:rsid w:val="0093505E"/>
    <w:rsid w:val="00936474"/>
    <w:rsid w:val="009364F6"/>
    <w:rsid w:val="00936803"/>
    <w:rsid w:val="009373A0"/>
    <w:rsid w:val="00937E9B"/>
    <w:rsid w:val="009407F4"/>
    <w:rsid w:val="0094088A"/>
    <w:rsid w:val="00941604"/>
    <w:rsid w:val="00941E48"/>
    <w:rsid w:val="0094258D"/>
    <w:rsid w:val="009426BA"/>
    <w:rsid w:val="00943699"/>
    <w:rsid w:val="00943E9D"/>
    <w:rsid w:val="00944317"/>
    <w:rsid w:val="00947F2B"/>
    <w:rsid w:val="0095095F"/>
    <w:rsid w:val="009512DD"/>
    <w:rsid w:val="0095196C"/>
    <w:rsid w:val="00951B4D"/>
    <w:rsid w:val="00951F38"/>
    <w:rsid w:val="00952EDD"/>
    <w:rsid w:val="00953132"/>
    <w:rsid w:val="00953B4E"/>
    <w:rsid w:val="009542D9"/>
    <w:rsid w:val="00955809"/>
    <w:rsid w:val="009571A7"/>
    <w:rsid w:val="00957EDC"/>
    <w:rsid w:val="00960C17"/>
    <w:rsid w:val="0096184C"/>
    <w:rsid w:val="00963052"/>
    <w:rsid w:val="00964AD0"/>
    <w:rsid w:val="00964DF1"/>
    <w:rsid w:val="009656BE"/>
    <w:rsid w:val="00965914"/>
    <w:rsid w:val="00965DC6"/>
    <w:rsid w:val="00966855"/>
    <w:rsid w:val="0096694A"/>
    <w:rsid w:val="00966A52"/>
    <w:rsid w:val="00967FB4"/>
    <w:rsid w:val="0097112D"/>
    <w:rsid w:val="0097149F"/>
    <w:rsid w:val="009714BB"/>
    <w:rsid w:val="00971B18"/>
    <w:rsid w:val="00973785"/>
    <w:rsid w:val="00973807"/>
    <w:rsid w:val="00973BDF"/>
    <w:rsid w:val="00973D41"/>
    <w:rsid w:val="00974C94"/>
    <w:rsid w:val="009756D0"/>
    <w:rsid w:val="009771B6"/>
    <w:rsid w:val="009773F4"/>
    <w:rsid w:val="00977B83"/>
    <w:rsid w:val="00980381"/>
    <w:rsid w:val="00980F93"/>
    <w:rsid w:val="00981247"/>
    <w:rsid w:val="00982586"/>
    <w:rsid w:val="00982A33"/>
    <w:rsid w:val="00982B5F"/>
    <w:rsid w:val="00982E13"/>
    <w:rsid w:val="009830CB"/>
    <w:rsid w:val="009845B9"/>
    <w:rsid w:val="00984969"/>
    <w:rsid w:val="00984BAD"/>
    <w:rsid w:val="00984F88"/>
    <w:rsid w:val="0098667E"/>
    <w:rsid w:val="00986BC6"/>
    <w:rsid w:val="0099098F"/>
    <w:rsid w:val="0099116F"/>
    <w:rsid w:val="00993D98"/>
    <w:rsid w:val="00993DE2"/>
    <w:rsid w:val="00994FED"/>
    <w:rsid w:val="00995A21"/>
    <w:rsid w:val="00995D15"/>
    <w:rsid w:val="00996491"/>
    <w:rsid w:val="00997793"/>
    <w:rsid w:val="009A0DE6"/>
    <w:rsid w:val="009A36DB"/>
    <w:rsid w:val="009A45E8"/>
    <w:rsid w:val="009A576A"/>
    <w:rsid w:val="009A6E80"/>
    <w:rsid w:val="009B0623"/>
    <w:rsid w:val="009B0789"/>
    <w:rsid w:val="009B1B05"/>
    <w:rsid w:val="009B2AEC"/>
    <w:rsid w:val="009B37D3"/>
    <w:rsid w:val="009B4733"/>
    <w:rsid w:val="009B498C"/>
    <w:rsid w:val="009B5E66"/>
    <w:rsid w:val="009B64CC"/>
    <w:rsid w:val="009B65DB"/>
    <w:rsid w:val="009B6639"/>
    <w:rsid w:val="009B69C7"/>
    <w:rsid w:val="009B6DC9"/>
    <w:rsid w:val="009B763A"/>
    <w:rsid w:val="009B7763"/>
    <w:rsid w:val="009B7C22"/>
    <w:rsid w:val="009C0425"/>
    <w:rsid w:val="009C1004"/>
    <w:rsid w:val="009C13C4"/>
    <w:rsid w:val="009C1953"/>
    <w:rsid w:val="009C24D5"/>
    <w:rsid w:val="009C24F4"/>
    <w:rsid w:val="009C60EB"/>
    <w:rsid w:val="009C64F6"/>
    <w:rsid w:val="009C6784"/>
    <w:rsid w:val="009D1274"/>
    <w:rsid w:val="009D1F67"/>
    <w:rsid w:val="009D1FD3"/>
    <w:rsid w:val="009D4781"/>
    <w:rsid w:val="009D5CD6"/>
    <w:rsid w:val="009D5FF9"/>
    <w:rsid w:val="009D6B73"/>
    <w:rsid w:val="009E094C"/>
    <w:rsid w:val="009E0957"/>
    <w:rsid w:val="009E099A"/>
    <w:rsid w:val="009E453D"/>
    <w:rsid w:val="009E4D22"/>
    <w:rsid w:val="009E548A"/>
    <w:rsid w:val="009E6257"/>
    <w:rsid w:val="009E630B"/>
    <w:rsid w:val="009F1E07"/>
    <w:rsid w:val="009F2A31"/>
    <w:rsid w:val="009F4458"/>
    <w:rsid w:val="009F61FD"/>
    <w:rsid w:val="009F6B92"/>
    <w:rsid w:val="009F6C39"/>
    <w:rsid w:val="009F7FAD"/>
    <w:rsid w:val="009F7FE9"/>
    <w:rsid w:val="00A0018B"/>
    <w:rsid w:val="00A013ED"/>
    <w:rsid w:val="00A01BDB"/>
    <w:rsid w:val="00A026A0"/>
    <w:rsid w:val="00A03DD7"/>
    <w:rsid w:val="00A04E13"/>
    <w:rsid w:val="00A0506F"/>
    <w:rsid w:val="00A05B50"/>
    <w:rsid w:val="00A072A1"/>
    <w:rsid w:val="00A1125D"/>
    <w:rsid w:val="00A127E8"/>
    <w:rsid w:val="00A130E6"/>
    <w:rsid w:val="00A13322"/>
    <w:rsid w:val="00A13796"/>
    <w:rsid w:val="00A143AE"/>
    <w:rsid w:val="00A1445E"/>
    <w:rsid w:val="00A14E0F"/>
    <w:rsid w:val="00A15A0A"/>
    <w:rsid w:val="00A16B4E"/>
    <w:rsid w:val="00A17075"/>
    <w:rsid w:val="00A17E11"/>
    <w:rsid w:val="00A20F0C"/>
    <w:rsid w:val="00A2138C"/>
    <w:rsid w:val="00A21C40"/>
    <w:rsid w:val="00A22B84"/>
    <w:rsid w:val="00A230DE"/>
    <w:rsid w:val="00A23215"/>
    <w:rsid w:val="00A23D6A"/>
    <w:rsid w:val="00A2430D"/>
    <w:rsid w:val="00A2448B"/>
    <w:rsid w:val="00A253EF"/>
    <w:rsid w:val="00A25EFD"/>
    <w:rsid w:val="00A262CE"/>
    <w:rsid w:val="00A26651"/>
    <w:rsid w:val="00A27302"/>
    <w:rsid w:val="00A27492"/>
    <w:rsid w:val="00A27608"/>
    <w:rsid w:val="00A27E0C"/>
    <w:rsid w:val="00A30AD0"/>
    <w:rsid w:val="00A3184B"/>
    <w:rsid w:val="00A318B6"/>
    <w:rsid w:val="00A3227E"/>
    <w:rsid w:val="00A33B33"/>
    <w:rsid w:val="00A34287"/>
    <w:rsid w:val="00A343CF"/>
    <w:rsid w:val="00A362A5"/>
    <w:rsid w:val="00A3652C"/>
    <w:rsid w:val="00A368BF"/>
    <w:rsid w:val="00A36A7A"/>
    <w:rsid w:val="00A36B33"/>
    <w:rsid w:val="00A36C2F"/>
    <w:rsid w:val="00A41F4A"/>
    <w:rsid w:val="00A423E1"/>
    <w:rsid w:val="00A42E8B"/>
    <w:rsid w:val="00A4318B"/>
    <w:rsid w:val="00A43613"/>
    <w:rsid w:val="00A43DB2"/>
    <w:rsid w:val="00A4449C"/>
    <w:rsid w:val="00A45817"/>
    <w:rsid w:val="00A462EF"/>
    <w:rsid w:val="00A46CB8"/>
    <w:rsid w:val="00A472B3"/>
    <w:rsid w:val="00A477B6"/>
    <w:rsid w:val="00A50286"/>
    <w:rsid w:val="00A5029B"/>
    <w:rsid w:val="00A503D6"/>
    <w:rsid w:val="00A5075F"/>
    <w:rsid w:val="00A5109E"/>
    <w:rsid w:val="00A519C9"/>
    <w:rsid w:val="00A52DCE"/>
    <w:rsid w:val="00A533F6"/>
    <w:rsid w:val="00A54905"/>
    <w:rsid w:val="00A56D9E"/>
    <w:rsid w:val="00A6026E"/>
    <w:rsid w:val="00A610A8"/>
    <w:rsid w:val="00A61242"/>
    <w:rsid w:val="00A620D2"/>
    <w:rsid w:val="00A6249C"/>
    <w:rsid w:val="00A643DA"/>
    <w:rsid w:val="00A64ECB"/>
    <w:rsid w:val="00A657D5"/>
    <w:rsid w:val="00A65BCE"/>
    <w:rsid w:val="00A65CBA"/>
    <w:rsid w:val="00A65F2E"/>
    <w:rsid w:val="00A6761F"/>
    <w:rsid w:val="00A70DD2"/>
    <w:rsid w:val="00A71A45"/>
    <w:rsid w:val="00A71B47"/>
    <w:rsid w:val="00A72F78"/>
    <w:rsid w:val="00A73461"/>
    <w:rsid w:val="00A7398C"/>
    <w:rsid w:val="00A7438C"/>
    <w:rsid w:val="00A74B0E"/>
    <w:rsid w:val="00A765B6"/>
    <w:rsid w:val="00A76EAE"/>
    <w:rsid w:val="00A77ABB"/>
    <w:rsid w:val="00A80FF8"/>
    <w:rsid w:val="00A832BA"/>
    <w:rsid w:val="00A83339"/>
    <w:rsid w:val="00A84D30"/>
    <w:rsid w:val="00A852D6"/>
    <w:rsid w:val="00A8567B"/>
    <w:rsid w:val="00A86C61"/>
    <w:rsid w:val="00A871D5"/>
    <w:rsid w:val="00A903FC"/>
    <w:rsid w:val="00A90E56"/>
    <w:rsid w:val="00A921D8"/>
    <w:rsid w:val="00A92B35"/>
    <w:rsid w:val="00A937C1"/>
    <w:rsid w:val="00A95149"/>
    <w:rsid w:val="00A956BF"/>
    <w:rsid w:val="00A9636C"/>
    <w:rsid w:val="00A97A2D"/>
    <w:rsid w:val="00A97B93"/>
    <w:rsid w:val="00AA1053"/>
    <w:rsid w:val="00AA14B5"/>
    <w:rsid w:val="00AA3323"/>
    <w:rsid w:val="00AA52E8"/>
    <w:rsid w:val="00AA5B5E"/>
    <w:rsid w:val="00AA5D01"/>
    <w:rsid w:val="00AA7448"/>
    <w:rsid w:val="00AA7979"/>
    <w:rsid w:val="00AB24C0"/>
    <w:rsid w:val="00AB3B39"/>
    <w:rsid w:val="00AB449C"/>
    <w:rsid w:val="00AB6729"/>
    <w:rsid w:val="00AB7B9E"/>
    <w:rsid w:val="00AB7CAC"/>
    <w:rsid w:val="00AC0317"/>
    <w:rsid w:val="00AC059C"/>
    <w:rsid w:val="00AC0CA5"/>
    <w:rsid w:val="00AC12B0"/>
    <w:rsid w:val="00AC19B1"/>
    <w:rsid w:val="00AC1DF1"/>
    <w:rsid w:val="00AC2556"/>
    <w:rsid w:val="00AC2BF4"/>
    <w:rsid w:val="00AC2F74"/>
    <w:rsid w:val="00AC3306"/>
    <w:rsid w:val="00AC3920"/>
    <w:rsid w:val="00AC3D6C"/>
    <w:rsid w:val="00AC552C"/>
    <w:rsid w:val="00AC6DA7"/>
    <w:rsid w:val="00AD025F"/>
    <w:rsid w:val="00AD0DBB"/>
    <w:rsid w:val="00AD296C"/>
    <w:rsid w:val="00AD3420"/>
    <w:rsid w:val="00AD356E"/>
    <w:rsid w:val="00AD3FE3"/>
    <w:rsid w:val="00AD45FF"/>
    <w:rsid w:val="00AD5955"/>
    <w:rsid w:val="00AD5F53"/>
    <w:rsid w:val="00AD5FDB"/>
    <w:rsid w:val="00AD60E5"/>
    <w:rsid w:val="00AD6214"/>
    <w:rsid w:val="00AD63E7"/>
    <w:rsid w:val="00AE0075"/>
    <w:rsid w:val="00AE0188"/>
    <w:rsid w:val="00AE3FC7"/>
    <w:rsid w:val="00AE411B"/>
    <w:rsid w:val="00AE6239"/>
    <w:rsid w:val="00AE63B4"/>
    <w:rsid w:val="00AE64DA"/>
    <w:rsid w:val="00AE657F"/>
    <w:rsid w:val="00AE6A9E"/>
    <w:rsid w:val="00AE726D"/>
    <w:rsid w:val="00AF030A"/>
    <w:rsid w:val="00AF0E3C"/>
    <w:rsid w:val="00AF1C2F"/>
    <w:rsid w:val="00AF246F"/>
    <w:rsid w:val="00B00BAB"/>
    <w:rsid w:val="00B0104D"/>
    <w:rsid w:val="00B026F8"/>
    <w:rsid w:val="00B02EEF"/>
    <w:rsid w:val="00B037F2"/>
    <w:rsid w:val="00B03D82"/>
    <w:rsid w:val="00B03D87"/>
    <w:rsid w:val="00B04157"/>
    <w:rsid w:val="00B0434A"/>
    <w:rsid w:val="00B049F1"/>
    <w:rsid w:val="00B0579E"/>
    <w:rsid w:val="00B05D0B"/>
    <w:rsid w:val="00B0689A"/>
    <w:rsid w:val="00B06C70"/>
    <w:rsid w:val="00B11E2C"/>
    <w:rsid w:val="00B1200E"/>
    <w:rsid w:val="00B122CD"/>
    <w:rsid w:val="00B13D08"/>
    <w:rsid w:val="00B1446E"/>
    <w:rsid w:val="00B16E25"/>
    <w:rsid w:val="00B17D85"/>
    <w:rsid w:val="00B2023C"/>
    <w:rsid w:val="00B2067E"/>
    <w:rsid w:val="00B219AB"/>
    <w:rsid w:val="00B22B87"/>
    <w:rsid w:val="00B22F86"/>
    <w:rsid w:val="00B22FA8"/>
    <w:rsid w:val="00B243BE"/>
    <w:rsid w:val="00B24454"/>
    <w:rsid w:val="00B24C61"/>
    <w:rsid w:val="00B25434"/>
    <w:rsid w:val="00B2555C"/>
    <w:rsid w:val="00B2575B"/>
    <w:rsid w:val="00B25C43"/>
    <w:rsid w:val="00B2675D"/>
    <w:rsid w:val="00B26C11"/>
    <w:rsid w:val="00B2779F"/>
    <w:rsid w:val="00B30170"/>
    <w:rsid w:val="00B30FFA"/>
    <w:rsid w:val="00B31B6E"/>
    <w:rsid w:val="00B31D03"/>
    <w:rsid w:val="00B320DB"/>
    <w:rsid w:val="00B326B1"/>
    <w:rsid w:val="00B346A4"/>
    <w:rsid w:val="00B357F8"/>
    <w:rsid w:val="00B35C31"/>
    <w:rsid w:val="00B35EF0"/>
    <w:rsid w:val="00B36ABE"/>
    <w:rsid w:val="00B3753E"/>
    <w:rsid w:val="00B4044D"/>
    <w:rsid w:val="00B4091F"/>
    <w:rsid w:val="00B40CF2"/>
    <w:rsid w:val="00B41253"/>
    <w:rsid w:val="00B42572"/>
    <w:rsid w:val="00B42D86"/>
    <w:rsid w:val="00B42E2B"/>
    <w:rsid w:val="00B42E5E"/>
    <w:rsid w:val="00B42E83"/>
    <w:rsid w:val="00B43AB7"/>
    <w:rsid w:val="00B44205"/>
    <w:rsid w:val="00B443BB"/>
    <w:rsid w:val="00B450D3"/>
    <w:rsid w:val="00B4594F"/>
    <w:rsid w:val="00B45CA5"/>
    <w:rsid w:val="00B47CED"/>
    <w:rsid w:val="00B50459"/>
    <w:rsid w:val="00B514FE"/>
    <w:rsid w:val="00B521CC"/>
    <w:rsid w:val="00B52356"/>
    <w:rsid w:val="00B52464"/>
    <w:rsid w:val="00B52A47"/>
    <w:rsid w:val="00B52ED2"/>
    <w:rsid w:val="00B53195"/>
    <w:rsid w:val="00B5569E"/>
    <w:rsid w:val="00B556AC"/>
    <w:rsid w:val="00B5573A"/>
    <w:rsid w:val="00B55DF5"/>
    <w:rsid w:val="00B565A8"/>
    <w:rsid w:val="00B5668F"/>
    <w:rsid w:val="00B56873"/>
    <w:rsid w:val="00B56A41"/>
    <w:rsid w:val="00B60374"/>
    <w:rsid w:val="00B60394"/>
    <w:rsid w:val="00B605B1"/>
    <w:rsid w:val="00B61089"/>
    <w:rsid w:val="00B6316F"/>
    <w:rsid w:val="00B6460A"/>
    <w:rsid w:val="00B6541A"/>
    <w:rsid w:val="00B654FC"/>
    <w:rsid w:val="00B65F06"/>
    <w:rsid w:val="00B665FB"/>
    <w:rsid w:val="00B67251"/>
    <w:rsid w:val="00B70030"/>
    <w:rsid w:val="00B70A36"/>
    <w:rsid w:val="00B71BE2"/>
    <w:rsid w:val="00B7219E"/>
    <w:rsid w:val="00B721E7"/>
    <w:rsid w:val="00B726A0"/>
    <w:rsid w:val="00B72A6C"/>
    <w:rsid w:val="00B74E61"/>
    <w:rsid w:val="00B76379"/>
    <w:rsid w:val="00B76794"/>
    <w:rsid w:val="00B774B9"/>
    <w:rsid w:val="00B80C50"/>
    <w:rsid w:val="00B815D8"/>
    <w:rsid w:val="00B81656"/>
    <w:rsid w:val="00B8180C"/>
    <w:rsid w:val="00B81B0E"/>
    <w:rsid w:val="00B81FE2"/>
    <w:rsid w:val="00B8218A"/>
    <w:rsid w:val="00B824B2"/>
    <w:rsid w:val="00B83972"/>
    <w:rsid w:val="00B84829"/>
    <w:rsid w:val="00B85231"/>
    <w:rsid w:val="00B85A0D"/>
    <w:rsid w:val="00B8605F"/>
    <w:rsid w:val="00B86F74"/>
    <w:rsid w:val="00B90178"/>
    <w:rsid w:val="00B9061A"/>
    <w:rsid w:val="00B9083E"/>
    <w:rsid w:val="00B91626"/>
    <w:rsid w:val="00B91B85"/>
    <w:rsid w:val="00B91EDD"/>
    <w:rsid w:val="00B92025"/>
    <w:rsid w:val="00B93339"/>
    <w:rsid w:val="00B9392E"/>
    <w:rsid w:val="00B95A75"/>
    <w:rsid w:val="00BA0094"/>
    <w:rsid w:val="00BA03A0"/>
    <w:rsid w:val="00BA044D"/>
    <w:rsid w:val="00BA0DC3"/>
    <w:rsid w:val="00BA139F"/>
    <w:rsid w:val="00BA1737"/>
    <w:rsid w:val="00BA194D"/>
    <w:rsid w:val="00BA22EC"/>
    <w:rsid w:val="00BA393C"/>
    <w:rsid w:val="00BA4756"/>
    <w:rsid w:val="00BA49F0"/>
    <w:rsid w:val="00BA56DB"/>
    <w:rsid w:val="00BA5B42"/>
    <w:rsid w:val="00BA6D72"/>
    <w:rsid w:val="00BB128D"/>
    <w:rsid w:val="00BB1313"/>
    <w:rsid w:val="00BB2017"/>
    <w:rsid w:val="00BB3043"/>
    <w:rsid w:val="00BB348F"/>
    <w:rsid w:val="00BB39E9"/>
    <w:rsid w:val="00BB4646"/>
    <w:rsid w:val="00BB5C6E"/>
    <w:rsid w:val="00BB78A9"/>
    <w:rsid w:val="00BC0B9E"/>
    <w:rsid w:val="00BC0BDF"/>
    <w:rsid w:val="00BC1147"/>
    <w:rsid w:val="00BC3230"/>
    <w:rsid w:val="00BC4334"/>
    <w:rsid w:val="00BC526D"/>
    <w:rsid w:val="00BC52B4"/>
    <w:rsid w:val="00BC61D8"/>
    <w:rsid w:val="00BC6ABE"/>
    <w:rsid w:val="00BC71B8"/>
    <w:rsid w:val="00BC7660"/>
    <w:rsid w:val="00BC7E0A"/>
    <w:rsid w:val="00BD0FA4"/>
    <w:rsid w:val="00BD25BA"/>
    <w:rsid w:val="00BD2A0B"/>
    <w:rsid w:val="00BD3E53"/>
    <w:rsid w:val="00BD3EA1"/>
    <w:rsid w:val="00BD43CE"/>
    <w:rsid w:val="00BD46F8"/>
    <w:rsid w:val="00BD480F"/>
    <w:rsid w:val="00BD5681"/>
    <w:rsid w:val="00BD5AB8"/>
    <w:rsid w:val="00BD6E4C"/>
    <w:rsid w:val="00BD76E6"/>
    <w:rsid w:val="00BD770B"/>
    <w:rsid w:val="00BE07F1"/>
    <w:rsid w:val="00BE0F82"/>
    <w:rsid w:val="00BE11A3"/>
    <w:rsid w:val="00BE1756"/>
    <w:rsid w:val="00BE1A3D"/>
    <w:rsid w:val="00BE2210"/>
    <w:rsid w:val="00BE2674"/>
    <w:rsid w:val="00BE44C5"/>
    <w:rsid w:val="00BE595B"/>
    <w:rsid w:val="00BE61DA"/>
    <w:rsid w:val="00BE6260"/>
    <w:rsid w:val="00BE657D"/>
    <w:rsid w:val="00BE6831"/>
    <w:rsid w:val="00BE7EA1"/>
    <w:rsid w:val="00BF01B7"/>
    <w:rsid w:val="00BF0858"/>
    <w:rsid w:val="00BF08CB"/>
    <w:rsid w:val="00BF1131"/>
    <w:rsid w:val="00BF19D6"/>
    <w:rsid w:val="00BF1E40"/>
    <w:rsid w:val="00BF31E1"/>
    <w:rsid w:val="00BF3B98"/>
    <w:rsid w:val="00BF4034"/>
    <w:rsid w:val="00BF4B0F"/>
    <w:rsid w:val="00BF5839"/>
    <w:rsid w:val="00BF79E7"/>
    <w:rsid w:val="00BF7BFA"/>
    <w:rsid w:val="00C01A86"/>
    <w:rsid w:val="00C01BE8"/>
    <w:rsid w:val="00C020DC"/>
    <w:rsid w:val="00C02345"/>
    <w:rsid w:val="00C031CF"/>
    <w:rsid w:val="00C03E5B"/>
    <w:rsid w:val="00C043A9"/>
    <w:rsid w:val="00C046F3"/>
    <w:rsid w:val="00C04E92"/>
    <w:rsid w:val="00C05B88"/>
    <w:rsid w:val="00C065E5"/>
    <w:rsid w:val="00C06E29"/>
    <w:rsid w:val="00C07B5B"/>
    <w:rsid w:val="00C1146F"/>
    <w:rsid w:val="00C12EB0"/>
    <w:rsid w:val="00C13CE4"/>
    <w:rsid w:val="00C15370"/>
    <w:rsid w:val="00C15431"/>
    <w:rsid w:val="00C16A33"/>
    <w:rsid w:val="00C177E3"/>
    <w:rsid w:val="00C21317"/>
    <w:rsid w:val="00C22009"/>
    <w:rsid w:val="00C22C3F"/>
    <w:rsid w:val="00C23F0C"/>
    <w:rsid w:val="00C24FE2"/>
    <w:rsid w:val="00C25ACB"/>
    <w:rsid w:val="00C25FE5"/>
    <w:rsid w:val="00C263B7"/>
    <w:rsid w:val="00C304EC"/>
    <w:rsid w:val="00C308B1"/>
    <w:rsid w:val="00C31815"/>
    <w:rsid w:val="00C31E4B"/>
    <w:rsid w:val="00C3269E"/>
    <w:rsid w:val="00C332E3"/>
    <w:rsid w:val="00C33336"/>
    <w:rsid w:val="00C33A23"/>
    <w:rsid w:val="00C343CE"/>
    <w:rsid w:val="00C34AE9"/>
    <w:rsid w:val="00C34D9F"/>
    <w:rsid w:val="00C357A7"/>
    <w:rsid w:val="00C35911"/>
    <w:rsid w:val="00C36BB3"/>
    <w:rsid w:val="00C37154"/>
    <w:rsid w:val="00C41190"/>
    <w:rsid w:val="00C417C7"/>
    <w:rsid w:val="00C422D1"/>
    <w:rsid w:val="00C42406"/>
    <w:rsid w:val="00C43905"/>
    <w:rsid w:val="00C44B62"/>
    <w:rsid w:val="00C4591F"/>
    <w:rsid w:val="00C463B9"/>
    <w:rsid w:val="00C46CA3"/>
    <w:rsid w:val="00C46E3B"/>
    <w:rsid w:val="00C50368"/>
    <w:rsid w:val="00C5166E"/>
    <w:rsid w:val="00C51887"/>
    <w:rsid w:val="00C51D75"/>
    <w:rsid w:val="00C52E19"/>
    <w:rsid w:val="00C52FC5"/>
    <w:rsid w:val="00C53327"/>
    <w:rsid w:val="00C536D4"/>
    <w:rsid w:val="00C53E6E"/>
    <w:rsid w:val="00C54711"/>
    <w:rsid w:val="00C54876"/>
    <w:rsid w:val="00C54C1C"/>
    <w:rsid w:val="00C54C82"/>
    <w:rsid w:val="00C55238"/>
    <w:rsid w:val="00C55FF0"/>
    <w:rsid w:val="00C607D3"/>
    <w:rsid w:val="00C61002"/>
    <w:rsid w:val="00C61A7D"/>
    <w:rsid w:val="00C626F9"/>
    <w:rsid w:val="00C62D10"/>
    <w:rsid w:val="00C62E3C"/>
    <w:rsid w:val="00C6347E"/>
    <w:rsid w:val="00C6415F"/>
    <w:rsid w:val="00C67522"/>
    <w:rsid w:val="00C702F4"/>
    <w:rsid w:val="00C70B48"/>
    <w:rsid w:val="00C70BA0"/>
    <w:rsid w:val="00C70F04"/>
    <w:rsid w:val="00C712D6"/>
    <w:rsid w:val="00C73CDF"/>
    <w:rsid w:val="00C7413C"/>
    <w:rsid w:val="00C74313"/>
    <w:rsid w:val="00C74D92"/>
    <w:rsid w:val="00C75278"/>
    <w:rsid w:val="00C769F7"/>
    <w:rsid w:val="00C8152B"/>
    <w:rsid w:val="00C81D96"/>
    <w:rsid w:val="00C83568"/>
    <w:rsid w:val="00C83A79"/>
    <w:rsid w:val="00C86B14"/>
    <w:rsid w:val="00C8747B"/>
    <w:rsid w:val="00C90057"/>
    <w:rsid w:val="00C90622"/>
    <w:rsid w:val="00C90772"/>
    <w:rsid w:val="00C90998"/>
    <w:rsid w:val="00C92D19"/>
    <w:rsid w:val="00C94FC8"/>
    <w:rsid w:val="00C95321"/>
    <w:rsid w:val="00C95606"/>
    <w:rsid w:val="00C95664"/>
    <w:rsid w:val="00C96DA5"/>
    <w:rsid w:val="00C97A3E"/>
    <w:rsid w:val="00CA13CF"/>
    <w:rsid w:val="00CA2C9B"/>
    <w:rsid w:val="00CA36D8"/>
    <w:rsid w:val="00CA37F1"/>
    <w:rsid w:val="00CA4343"/>
    <w:rsid w:val="00CA4E37"/>
    <w:rsid w:val="00CA5359"/>
    <w:rsid w:val="00CA5D3A"/>
    <w:rsid w:val="00CA5FA3"/>
    <w:rsid w:val="00CA6A40"/>
    <w:rsid w:val="00CA7FCA"/>
    <w:rsid w:val="00CB0AB0"/>
    <w:rsid w:val="00CB1152"/>
    <w:rsid w:val="00CB298F"/>
    <w:rsid w:val="00CB329B"/>
    <w:rsid w:val="00CB4518"/>
    <w:rsid w:val="00CB4D29"/>
    <w:rsid w:val="00CB59E3"/>
    <w:rsid w:val="00CB635C"/>
    <w:rsid w:val="00CB6BBA"/>
    <w:rsid w:val="00CC0138"/>
    <w:rsid w:val="00CC0976"/>
    <w:rsid w:val="00CC0A8C"/>
    <w:rsid w:val="00CC0F09"/>
    <w:rsid w:val="00CC10CF"/>
    <w:rsid w:val="00CC185A"/>
    <w:rsid w:val="00CC1A2B"/>
    <w:rsid w:val="00CC310B"/>
    <w:rsid w:val="00CC3FD2"/>
    <w:rsid w:val="00CC4B33"/>
    <w:rsid w:val="00CC63C7"/>
    <w:rsid w:val="00CC64D7"/>
    <w:rsid w:val="00CC70DB"/>
    <w:rsid w:val="00CD1804"/>
    <w:rsid w:val="00CD1F0C"/>
    <w:rsid w:val="00CD22FA"/>
    <w:rsid w:val="00CD2C72"/>
    <w:rsid w:val="00CD3666"/>
    <w:rsid w:val="00CD3B5A"/>
    <w:rsid w:val="00CD3EC4"/>
    <w:rsid w:val="00CD4BCF"/>
    <w:rsid w:val="00CD5274"/>
    <w:rsid w:val="00CD5A41"/>
    <w:rsid w:val="00CD6736"/>
    <w:rsid w:val="00CD70E9"/>
    <w:rsid w:val="00CD7918"/>
    <w:rsid w:val="00CD7BB6"/>
    <w:rsid w:val="00CD7EED"/>
    <w:rsid w:val="00CE0E2A"/>
    <w:rsid w:val="00CE11A6"/>
    <w:rsid w:val="00CE27C8"/>
    <w:rsid w:val="00CE2C98"/>
    <w:rsid w:val="00CE2CB3"/>
    <w:rsid w:val="00CE316D"/>
    <w:rsid w:val="00CE368D"/>
    <w:rsid w:val="00CE3E0C"/>
    <w:rsid w:val="00CE4F21"/>
    <w:rsid w:val="00CE5A9B"/>
    <w:rsid w:val="00CE5C45"/>
    <w:rsid w:val="00CE73DB"/>
    <w:rsid w:val="00CE7509"/>
    <w:rsid w:val="00CE76F2"/>
    <w:rsid w:val="00CE7AE9"/>
    <w:rsid w:val="00CF122B"/>
    <w:rsid w:val="00CF1E2C"/>
    <w:rsid w:val="00CF2E2E"/>
    <w:rsid w:val="00CF42B6"/>
    <w:rsid w:val="00CF4DB1"/>
    <w:rsid w:val="00CF4EA9"/>
    <w:rsid w:val="00CF4F08"/>
    <w:rsid w:val="00CF5304"/>
    <w:rsid w:val="00CF625C"/>
    <w:rsid w:val="00CF63BF"/>
    <w:rsid w:val="00CF74D3"/>
    <w:rsid w:val="00CF7755"/>
    <w:rsid w:val="00CF7D74"/>
    <w:rsid w:val="00D0110F"/>
    <w:rsid w:val="00D02979"/>
    <w:rsid w:val="00D037B5"/>
    <w:rsid w:val="00D04C7D"/>
    <w:rsid w:val="00D05744"/>
    <w:rsid w:val="00D05A1E"/>
    <w:rsid w:val="00D05AB0"/>
    <w:rsid w:val="00D06106"/>
    <w:rsid w:val="00D076E1"/>
    <w:rsid w:val="00D0795E"/>
    <w:rsid w:val="00D07B9B"/>
    <w:rsid w:val="00D100A6"/>
    <w:rsid w:val="00D101DC"/>
    <w:rsid w:val="00D101DF"/>
    <w:rsid w:val="00D107ED"/>
    <w:rsid w:val="00D1135C"/>
    <w:rsid w:val="00D11BFF"/>
    <w:rsid w:val="00D13147"/>
    <w:rsid w:val="00D1339A"/>
    <w:rsid w:val="00D13839"/>
    <w:rsid w:val="00D1396A"/>
    <w:rsid w:val="00D147B0"/>
    <w:rsid w:val="00D16AA8"/>
    <w:rsid w:val="00D16B28"/>
    <w:rsid w:val="00D16C33"/>
    <w:rsid w:val="00D17465"/>
    <w:rsid w:val="00D17562"/>
    <w:rsid w:val="00D179C0"/>
    <w:rsid w:val="00D21103"/>
    <w:rsid w:val="00D2193B"/>
    <w:rsid w:val="00D21B5A"/>
    <w:rsid w:val="00D2204E"/>
    <w:rsid w:val="00D22EC4"/>
    <w:rsid w:val="00D23D0D"/>
    <w:rsid w:val="00D23F5A"/>
    <w:rsid w:val="00D243DA"/>
    <w:rsid w:val="00D256B7"/>
    <w:rsid w:val="00D26F8C"/>
    <w:rsid w:val="00D2741A"/>
    <w:rsid w:val="00D27CEE"/>
    <w:rsid w:val="00D27D3F"/>
    <w:rsid w:val="00D30444"/>
    <w:rsid w:val="00D309BA"/>
    <w:rsid w:val="00D3137C"/>
    <w:rsid w:val="00D31E7E"/>
    <w:rsid w:val="00D3306D"/>
    <w:rsid w:val="00D3588C"/>
    <w:rsid w:val="00D360AF"/>
    <w:rsid w:val="00D364C4"/>
    <w:rsid w:val="00D368BD"/>
    <w:rsid w:val="00D403ED"/>
    <w:rsid w:val="00D40CD0"/>
    <w:rsid w:val="00D41423"/>
    <w:rsid w:val="00D4347F"/>
    <w:rsid w:val="00D438FA"/>
    <w:rsid w:val="00D44C28"/>
    <w:rsid w:val="00D44CD5"/>
    <w:rsid w:val="00D450F1"/>
    <w:rsid w:val="00D4562A"/>
    <w:rsid w:val="00D46BAE"/>
    <w:rsid w:val="00D50C52"/>
    <w:rsid w:val="00D511DF"/>
    <w:rsid w:val="00D5296B"/>
    <w:rsid w:val="00D53E98"/>
    <w:rsid w:val="00D547DD"/>
    <w:rsid w:val="00D54B10"/>
    <w:rsid w:val="00D553AE"/>
    <w:rsid w:val="00D55BCB"/>
    <w:rsid w:val="00D5603A"/>
    <w:rsid w:val="00D5760F"/>
    <w:rsid w:val="00D57C92"/>
    <w:rsid w:val="00D60D1B"/>
    <w:rsid w:val="00D6214A"/>
    <w:rsid w:val="00D6280D"/>
    <w:rsid w:val="00D62D03"/>
    <w:rsid w:val="00D6375C"/>
    <w:rsid w:val="00D640AD"/>
    <w:rsid w:val="00D66031"/>
    <w:rsid w:val="00D661BF"/>
    <w:rsid w:val="00D67390"/>
    <w:rsid w:val="00D6777C"/>
    <w:rsid w:val="00D679B4"/>
    <w:rsid w:val="00D67FDC"/>
    <w:rsid w:val="00D706A9"/>
    <w:rsid w:val="00D71B81"/>
    <w:rsid w:val="00D7277A"/>
    <w:rsid w:val="00D7391B"/>
    <w:rsid w:val="00D73D26"/>
    <w:rsid w:val="00D7551B"/>
    <w:rsid w:val="00D755DB"/>
    <w:rsid w:val="00D76176"/>
    <w:rsid w:val="00D76D29"/>
    <w:rsid w:val="00D77B15"/>
    <w:rsid w:val="00D817E5"/>
    <w:rsid w:val="00D81C81"/>
    <w:rsid w:val="00D82545"/>
    <w:rsid w:val="00D82D3F"/>
    <w:rsid w:val="00D83531"/>
    <w:rsid w:val="00D8425E"/>
    <w:rsid w:val="00D84782"/>
    <w:rsid w:val="00D84F76"/>
    <w:rsid w:val="00D850AD"/>
    <w:rsid w:val="00D8627A"/>
    <w:rsid w:val="00D87652"/>
    <w:rsid w:val="00D87AE4"/>
    <w:rsid w:val="00D90460"/>
    <w:rsid w:val="00D91B97"/>
    <w:rsid w:val="00D93212"/>
    <w:rsid w:val="00D93A69"/>
    <w:rsid w:val="00D95BC9"/>
    <w:rsid w:val="00D95E0F"/>
    <w:rsid w:val="00D95ECD"/>
    <w:rsid w:val="00D96702"/>
    <w:rsid w:val="00D96B12"/>
    <w:rsid w:val="00D973E4"/>
    <w:rsid w:val="00D97859"/>
    <w:rsid w:val="00D979CC"/>
    <w:rsid w:val="00DA0BFC"/>
    <w:rsid w:val="00DA141B"/>
    <w:rsid w:val="00DA2698"/>
    <w:rsid w:val="00DA285D"/>
    <w:rsid w:val="00DA388C"/>
    <w:rsid w:val="00DA3925"/>
    <w:rsid w:val="00DA3E6D"/>
    <w:rsid w:val="00DA4C78"/>
    <w:rsid w:val="00DA4CC5"/>
    <w:rsid w:val="00DA4FC6"/>
    <w:rsid w:val="00DA5E69"/>
    <w:rsid w:val="00DA7FF9"/>
    <w:rsid w:val="00DB0019"/>
    <w:rsid w:val="00DB0CEB"/>
    <w:rsid w:val="00DB1B95"/>
    <w:rsid w:val="00DB3155"/>
    <w:rsid w:val="00DB420F"/>
    <w:rsid w:val="00DB4BE6"/>
    <w:rsid w:val="00DB4C89"/>
    <w:rsid w:val="00DB51E0"/>
    <w:rsid w:val="00DB6445"/>
    <w:rsid w:val="00DB6C80"/>
    <w:rsid w:val="00DB7901"/>
    <w:rsid w:val="00DB7F6F"/>
    <w:rsid w:val="00DC0055"/>
    <w:rsid w:val="00DC0DAC"/>
    <w:rsid w:val="00DC18E4"/>
    <w:rsid w:val="00DC27EE"/>
    <w:rsid w:val="00DC3D9B"/>
    <w:rsid w:val="00DC7128"/>
    <w:rsid w:val="00DC726B"/>
    <w:rsid w:val="00DC7885"/>
    <w:rsid w:val="00DC7E02"/>
    <w:rsid w:val="00DC7EAD"/>
    <w:rsid w:val="00DD0019"/>
    <w:rsid w:val="00DD17FD"/>
    <w:rsid w:val="00DD1AA3"/>
    <w:rsid w:val="00DD288E"/>
    <w:rsid w:val="00DD28E2"/>
    <w:rsid w:val="00DD473E"/>
    <w:rsid w:val="00DD47D9"/>
    <w:rsid w:val="00DD5EAC"/>
    <w:rsid w:val="00DD5EB2"/>
    <w:rsid w:val="00DD758A"/>
    <w:rsid w:val="00DE0953"/>
    <w:rsid w:val="00DE13BC"/>
    <w:rsid w:val="00DE1C2C"/>
    <w:rsid w:val="00DE2008"/>
    <w:rsid w:val="00DE2109"/>
    <w:rsid w:val="00DE3EB8"/>
    <w:rsid w:val="00DE5865"/>
    <w:rsid w:val="00DE5C73"/>
    <w:rsid w:val="00DE7791"/>
    <w:rsid w:val="00DE77C5"/>
    <w:rsid w:val="00DF23EE"/>
    <w:rsid w:val="00DF2427"/>
    <w:rsid w:val="00DF3B5D"/>
    <w:rsid w:val="00DF4262"/>
    <w:rsid w:val="00DF470A"/>
    <w:rsid w:val="00DF496F"/>
    <w:rsid w:val="00DF4A2E"/>
    <w:rsid w:val="00DF4B58"/>
    <w:rsid w:val="00DF678D"/>
    <w:rsid w:val="00DF6C57"/>
    <w:rsid w:val="00DF7224"/>
    <w:rsid w:val="00DF7398"/>
    <w:rsid w:val="00DF7936"/>
    <w:rsid w:val="00DF7AD3"/>
    <w:rsid w:val="00E00A66"/>
    <w:rsid w:val="00E00CFF"/>
    <w:rsid w:val="00E02086"/>
    <w:rsid w:val="00E020A9"/>
    <w:rsid w:val="00E02542"/>
    <w:rsid w:val="00E058EA"/>
    <w:rsid w:val="00E05B23"/>
    <w:rsid w:val="00E06D08"/>
    <w:rsid w:val="00E07030"/>
    <w:rsid w:val="00E1180D"/>
    <w:rsid w:val="00E1256F"/>
    <w:rsid w:val="00E1276F"/>
    <w:rsid w:val="00E12771"/>
    <w:rsid w:val="00E1403F"/>
    <w:rsid w:val="00E145F3"/>
    <w:rsid w:val="00E1621E"/>
    <w:rsid w:val="00E162AC"/>
    <w:rsid w:val="00E20E35"/>
    <w:rsid w:val="00E218DF"/>
    <w:rsid w:val="00E2281E"/>
    <w:rsid w:val="00E2478F"/>
    <w:rsid w:val="00E24EA2"/>
    <w:rsid w:val="00E250A9"/>
    <w:rsid w:val="00E25AB9"/>
    <w:rsid w:val="00E25F2D"/>
    <w:rsid w:val="00E2780D"/>
    <w:rsid w:val="00E30B32"/>
    <w:rsid w:val="00E30B53"/>
    <w:rsid w:val="00E31C8E"/>
    <w:rsid w:val="00E32027"/>
    <w:rsid w:val="00E32170"/>
    <w:rsid w:val="00E32AC0"/>
    <w:rsid w:val="00E3539F"/>
    <w:rsid w:val="00E359D7"/>
    <w:rsid w:val="00E35DEA"/>
    <w:rsid w:val="00E37CF6"/>
    <w:rsid w:val="00E406A8"/>
    <w:rsid w:val="00E41AC9"/>
    <w:rsid w:val="00E42EA8"/>
    <w:rsid w:val="00E43253"/>
    <w:rsid w:val="00E44297"/>
    <w:rsid w:val="00E44B76"/>
    <w:rsid w:val="00E465F5"/>
    <w:rsid w:val="00E47243"/>
    <w:rsid w:val="00E47C51"/>
    <w:rsid w:val="00E505EF"/>
    <w:rsid w:val="00E508E7"/>
    <w:rsid w:val="00E5220E"/>
    <w:rsid w:val="00E52292"/>
    <w:rsid w:val="00E523D0"/>
    <w:rsid w:val="00E52D51"/>
    <w:rsid w:val="00E532AF"/>
    <w:rsid w:val="00E533AA"/>
    <w:rsid w:val="00E53F08"/>
    <w:rsid w:val="00E56127"/>
    <w:rsid w:val="00E56A0D"/>
    <w:rsid w:val="00E57A52"/>
    <w:rsid w:val="00E6172E"/>
    <w:rsid w:val="00E6185A"/>
    <w:rsid w:val="00E61A49"/>
    <w:rsid w:val="00E61D22"/>
    <w:rsid w:val="00E6296E"/>
    <w:rsid w:val="00E62BB6"/>
    <w:rsid w:val="00E64925"/>
    <w:rsid w:val="00E64A01"/>
    <w:rsid w:val="00E6593C"/>
    <w:rsid w:val="00E66A2F"/>
    <w:rsid w:val="00E6770C"/>
    <w:rsid w:val="00E6771F"/>
    <w:rsid w:val="00E67CB9"/>
    <w:rsid w:val="00E70368"/>
    <w:rsid w:val="00E71A0C"/>
    <w:rsid w:val="00E71F3C"/>
    <w:rsid w:val="00E74296"/>
    <w:rsid w:val="00E7434B"/>
    <w:rsid w:val="00E77C7B"/>
    <w:rsid w:val="00E80D49"/>
    <w:rsid w:val="00E80EE5"/>
    <w:rsid w:val="00E80F96"/>
    <w:rsid w:val="00E81E91"/>
    <w:rsid w:val="00E82CDE"/>
    <w:rsid w:val="00E83783"/>
    <w:rsid w:val="00E839A1"/>
    <w:rsid w:val="00E83A56"/>
    <w:rsid w:val="00E8472E"/>
    <w:rsid w:val="00E86124"/>
    <w:rsid w:val="00E8619A"/>
    <w:rsid w:val="00E86906"/>
    <w:rsid w:val="00E86ACC"/>
    <w:rsid w:val="00E871F8"/>
    <w:rsid w:val="00E877C3"/>
    <w:rsid w:val="00E87A1C"/>
    <w:rsid w:val="00E87FC2"/>
    <w:rsid w:val="00E908B0"/>
    <w:rsid w:val="00E90EBD"/>
    <w:rsid w:val="00E91BC2"/>
    <w:rsid w:val="00E94E1D"/>
    <w:rsid w:val="00E952FD"/>
    <w:rsid w:val="00E967B8"/>
    <w:rsid w:val="00E96C68"/>
    <w:rsid w:val="00E96D67"/>
    <w:rsid w:val="00EA026F"/>
    <w:rsid w:val="00EA0C01"/>
    <w:rsid w:val="00EA0EFC"/>
    <w:rsid w:val="00EA1560"/>
    <w:rsid w:val="00EA27B0"/>
    <w:rsid w:val="00EA2955"/>
    <w:rsid w:val="00EA30E2"/>
    <w:rsid w:val="00EA3F91"/>
    <w:rsid w:val="00EA4169"/>
    <w:rsid w:val="00EA4449"/>
    <w:rsid w:val="00EA4E32"/>
    <w:rsid w:val="00EA57F1"/>
    <w:rsid w:val="00EA6D93"/>
    <w:rsid w:val="00EA71E5"/>
    <w:rsid w:val="00EA76C8"/>
    <w:rsid w:val="00EA7E19"/>
    <w:rsid w:val="00EB13D8"/>
    <w:rsid w:val="00EB3643"/>
    <w:rsid w:val="00EB4858"/>
    <w:rsid w:val="00EB498D"/>
    <w:rsid w:val="00EB55F2"/>
    <w:rsid w:val="00EB6670"/>
    <w:rsid w:val="00EC030E"/>
    <w:rsid w:val="00EC036F"/>
    <w:rsid w:val="00EC0C91"/>
    <w:rsid w:val="00EC17F9"/>
    <w:rsid w:val="00EC304E"/>
    <w:rsid w:val="00EC62E4"/>
    <w:rsid w:val="00EC6786"/>
    <w:rsid w:val="00EC6A33"/>
    <w:rsid w:val="00EC6B5A"/>
    <w:rsid w:val="00EC6BF6"/>
    <w:rsid w:val="00ED17A1"/>
    <w:rsid w:val="00ED1AE6"/>
    <w:rsid w:val="00ED1B63"/>
    <w:rsid w:val="00ED22CE"/>
    <w:rsid w:val="00ED296E"/>
    <w:rsid w:val="00ED2D66"/>
    <w:rsid w:val="00ED33D2"/>
    <w:rsid w:val="00ED3CD9"/>
    <w:rsid w:val="00ED49B3"/>
    <w:rsid w:val="00ED4E98"/>
    <w:rsid w:val="00ED59A7"/>
    <w:rsid w:val="00ED74CF"/>
    <w:rsid w:val="00EE3AB6"/>
    <w:rsid w:val="00EE4AF2"/>
    <w:rsid w:val="00EE4CB3"/>
    <w:rsid w:val="00EE522C"/>
    <w:rsid w:val="00EE546D"/>
    <w:rsid w:val="00EE5EB9"/>
    <w:rsid w:val="00EE6D4F"/>
    <w:rsid w:val="00EE6DF7"/>
    <w:rsid w:val="00EE7282"/>
    <w:rsid w:val="00EE7DFD"/>
    <w:rsid w:val="00EF05C1"/>
    <w:rsid w:val="00EF09A6"/>
    <w:rsid w:val="00EF109E"/>
    <w:rsid w:val="00EF2A13"/>
    <w:rsid w:val="00EF3C59"/>
    <w:rsid w:val="00EF4184"/>
    <w:rsid w:val="00EF43DD"/>
    <w:rsid w:val="00EF4E11"/>
    <w:rsid w:val="00EF50A2"/>
    <w:rsid w:val="00EF6639"/>
    <w:rsid w:val="00EF74CA"/>
    <w:rsid w:val="00EF788C"/>
    <w:rsid w:val="00F0061C"/>
    <w:rsid w:val="00F02762"/>
    <w:rsid w:val="00F02CBD"/>
    <w:rsid w:val="00F02F97"/>
    <w:rsid w:val="00F03B9B"/>
    <w:rsid w:val="00F03F3A"/>
    <w:rsid w:val="00F0470D"/>
    <w:rsid w:val="00F055BF"/>
    <w:rsid w:val="00F06682"/>
    <w:rsid w:val="00F0764D"/>
    <w:rsid w:val="00F11218"/>
    <w:rsid w:val="00F115B1"/>
    <w:rsid w:val="00F11A44"/>
    <w:rsid w:val="00F11CB0"/>
    <w:rsid w:val="00F11E59"/>
    <w:rsid w:val="00F11EA5"/>
    <w:rsid w:val="00F122B0"/>
    <w:rsid w:val="00F137CA"/>
    <w:rsid w:val="00F158DE"/>
    <w:rsid w:val="00F171DF"/>
    <w:rsid w:val="00F17D2A"/>
    <w:rsid w:val="00F20146"/>
    <w:rsid w:val="00F2046B"/>
    <w:rsid w:val="00F20E30"/>
    <w:rsid w:val="00F218E9"/>
    <w:rsid w:val="00F21C4E"/>
    <w:rsid w:val="00F21F12"/>
    <w:rsid w:val="00F23002"/>
    <w:rsid w:val="00F231AE"/>
    <w:rsid w:val="00F2328F"/>
    <w:rsid w:val="00F24C75"/>
    <w:rsid w:val="00F261D8"/>
    <w:rsid w:val="00F26F7B"/>
    <w:rsid w:val="00F271C1"/>
    <w:rsid w:val="00F2747D"/>
    <w:rsid w:val="00F27D7A"/>
    <w:rsid w:val="00F303FC"/>
    <w:rsid w:val="00F30545"/>
    <w:rsid w:val="00F3149D"/>
    <w:rsid w:val="00F31BCF"/>
    <w:rsid w:val="00F320D8"/>
    <w:rsid w:val="00F32EB3"/>
    <w:rsid w:val="00F33714"/>
    <w:rsid w:val="00F362A5"/>
    <w:rsid w:val="00F3633B"/>
    <w:rsid w:val="00F36F46"/>
    <w:rsid w:val="00F379C5"/>
    <w:rsid w:val="00F4086E"/>
    <w:rsid w:val="00F4416A"/>
    <w:rsid w:val="00F447F3"/>
    <w:rsid w:val="00F44C6F"/>
    <w:rsid w:val="00F4547E"/>
    <w:rsid w:val="00F455E6"/>
    <w:rsid w:val="00F47D95"/>
    <w:rsid w:val="00F50037"/>
    <w:rsid w:val="00F50497"/>
    <w:rsid w:val="00F50EBD"/>
    <w:rsid w:val="00F516AB"/>
    <w:rsid w:val="00F519F5"/>
    <w:rsid w:val="00F51CBD"/>
    <w:rsid w:val="00F52000"/>
    <w:rsid w:val="00F520ED"/>
    <w:rsid w:val="00F5249E"/>
    <w:rsid w:val="00F524C2"/>
    <w:rsid w:val="00F53858"/>
    <w:rsid w:val="00F53FC4"/>
    <w:rsid w:val="00F551D2"/>
    <w:rsid w:val="00F55986"/>
    <w:rsid w:val="00F55E42"/>
    <w:rsid w:val="00F565D5"/>
    <w:rsid w:val="00F607FE"/>
    <w:rsid w:val="00F60EB4"/>
    <w:rsid w:val="00F60F95"/>
    <w:rsid w:val="00F620CD"/>
    <w:rsid w:val="00F638EB"/>
    <w:rsid w:val="00F6719F"/>
    <w:rsid w:val="00F6788C"/>
    <w:rsid w:val="00F67E65"/>
    <w:rsid w:val="00F7173C"/>
    <w:rsid w:val="00F718A0"/>
    <w:rsid w:val="00F718FD"/>
    <w:rsid w:val="00F739F4"/>
    <w:rsid w:val="00F73CDE"/>
    <w:rsid w:val="00F73FC2"/>
    <w:rsid w:val="00F73FE9"/>
    <w:rsid w:val="00F7525D"/>
    <w:rsid w:val="00F7531C"/>
    <w:rsid w:val="00F7538E"/>
    <w:rsid w:val="00F754F7"/>
    <w:rsid w:val="00F7586C"/>
    <w:rsid w:val="00F76C25"/>
    <w:rsid w:val="00F81001"/>
    <w:rsid w:val="00F81FB2"/>
    <w:rsid w:val="00F81FF6"/>
    <w:rsid w:val="00F823BB"/>
    <w:rsid w:val="00F82591"/>
    <w:rsid w:val="00F829BF"/>
    <w:rsid w:val="00F82C54"/>
    <w:rsid w:val="00F84FC6"/>
    <w:rsid w:val="00F84FFD"/>
    <w:rsid w:val="00F8583A"/>
    <w:rsid w:val="00F86664"/>
    <w:rsid w:val="00F87374"/>
    <w:rsid w:val="00F87D66"/>
    <w:rsid w:val="00F904ED"/>
    <w:rsid w:val="00F906A5"/>
    <w:rsid w:val="00F90A14"/>
    <w:rsid w:val="00F95C3F"/>
    <w:rsid w:val="00F96897"/>
    <w:rsid w:val="00F968A2"/>
    <w:rsid w:val="00F977E1"/>
    <w:rsid w:val="00F9789A"/>
    <w:rsid w:val="00FA09C6"/>
    <w:rsid w:val="00FA0FB6"/>
    <w:rsid w:val="00FA1BED"/>
    <w:rsid w:val="00FA3A62"/>
    <w:rsid w:val="00FA409E"/>
    <w:rsid w:val="00FA4A1E"/>
    <w:rsid w:val="00FA5906"/>
    <w:rsid w:val="00FA72A3"/>
    <w:rsid w:val="00FA7A7B"/>
    <w:rsid w:val="00FB16C7"/>
    <w:rsid w:val="00FB195A"/>
    <w:rsid w:val="00FB2BDB"/>
    <w:rsid w:val="00FB2BDE"/>
    <w:rsid w:val="00FB386C"/>
    <w:rsid w:val="00FB3F88"/>
    <w:rsid w:val="00FB46E3"/>
    <w:rsid w:val="00FB4F6D"/>
    <w:rsid w:val="00FB5470"/>
    <w:rsid w:val="00FB5BC0"/>
    <w:rsid w:val="00FB6807"/>
    <w:rsid w:val="00FB7470"/>
    <w:rsid w:val="00FB7DDA"/>
    <w:rsid w:val="00FC0758"/>
    <w:rsid w:val="00FC0CA3"/>
    <w:rsid w:val="00FC1886"/>
    <w:rsid w:val="00FC1B66"/>
    <w:rsid w:val="00FC2F2A"/>
    <w:rsid w:val="00FC38A0"/>
    <w:rsid w:val="00FC48F6"/>
    <w:rsid w:val="00FC684A"/>
    <w:rsid w:val="00FC6EA4"/>
    <w:rsid w:val="00FC7425"/>
    <w:rsid w:val="00FC7D8F"/>
    <w:rsid w:val="00FD0543"/>
    <w:rsid w:val="00FD0C2B"/>
    <w:rsid w:val="00FD1607"/>
    <w:rsid w:val="00FD25F2"/>
    <w:rsid w:val="00FD2AF6"/>
    <w:rsid w:val="00FD2D44"/>
    <w:rsid w:val="00FD318D"/>
    <w:rsid w:val="00FD37A3"/>
    <w:rsid w:val="00FD397A"/>
    <w:rsid w:val="00FD3B62"/>
    <w:rsid w:val="00FD4C5B"/>
    <w:rsid w:val="00FD5CE1"/>
    <w:rsid w:val="00FE17F6"/>
    <w:rsid w:val="00FE21A7"/>
    <w:rsid w:val="00FE5060"/>
    <w:rsid w:val="00FE5569"/>
    <w:rsid w:val="00FE657C"/>
    <w:rsid w:val="00FF0507"/>
    <w:rsid w:val="00FF165E"/>
    <w:rsid w:val="00FF2429"/>
    <w:rsid w:val="00FF289D"/>
    <w:rsid w:val="00FF2C81"/>
    <w:rsid w:val="00FF345C"/>
    <w:rsid w:val="00FF3B7C"/>
    <w:rsid w:val="00FF3DE7"/>
    <w:rsid w:val="00FF580F"/>
    <w:rsid w:val="00FF69EB"/>
    <w:rsid w:val="00FF6E72"/>
    <w:rsid w:val="00FF7FD4"/>
    <w:rsid w:val="6501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iPriority="99" w:name="index 2"/>
    <w:lsdException w:uiPriority="99" w:name="index 3"/>
    <w:lsdException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nhideWhenUsed="0" w:uiPriority="39" w:semiHidden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99" w:name="HTML Acronym"/>
    <w:lsdException w:qFormat="1" w:unhideWhenUsed="0" w:uiPriority="0" w:semiHidden="0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lang w:val="en-US" w:eastAsia="zh-CN" w:bidi="ar-SA"/>
    </w:rPr>
  </w:style>
  <w:style w:type="paragraph" w:styleId="2">
    <w:name w:val="heading 2"/>
    <w:basedOn w:val="1"/>
    <w:next w:val="1"/>
    <w:link w:val="88"/>
    <w:qFormat/>
    <w:uiPriority w:val="0"/>
    <w:pPr>
      <w:keepNext/>
      <w:keepLines/>
      <w:widowControl w:val="0"/>
      <w:numPr>
        <w:ilvl w:val="1"/>
        <w:numId w:val="1"/>
      </w:numPr>
      <w:spacing w:before="260" w:after="260" w:line="416" w:lineRule="auto"/>
      <w:jc w:val="both"/>
      <w:outlineLvl w:val="1"/>
    </w:pPr>
    <w:rPr>
      <w:rFonts w:ascii="Arial" w:hAnsi="Arial" w:eastAsia="黑体"/>
      <w:b/>
      <w:bCs/>
      <w:kern w:val="2"/>
      <w:sz w:val="28"/>
      <w:szCs w:val="32"/>
    </w:rPr>
  </w:style>
  <w:style w:type="paragraph" w:styleId="3">
    <w:name w:val="heading 3"/>
    <w:basedOn w:val="1"/>
    <w:next w:val="1"/>
    <w:link w:val="91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rFonts w:eastAsia="黑体"/>
      <w:b/>
      <w:bCs/>
      <w:kern w:val="2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Arial" w:hAnsi="Arial" w:eastAsia="黑体"/>
      <w:b/>
      <w:bCs/>
      <w:kern w:val="2"/>
      <w:sz w:val="28"/>
      <w:szCs w:val="28"/>
    </w:rPr>
  </w:style>
  <w:style w:type="paragraph" w:styleId="5">
    <w:name w:val="heading 5"/>
    <w:basedOn w:val="1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4"/>
    </w:pPr>
    <w:rPr>
      <w:b/>
      <w:bCs/>
      <w:kern w:val="2"/>
      <w:sz w:val="28"/>
      <w:szCs w:val="28"/>
    </w:rPr>
  </w:style>
  <w:style w:type="paragraph" w:styleId="6">
    <w:name w:val="heading 6"/>
    <w:basedOn w:val="1"/>
    <w:next w:val="1"/>
    <w:qFormat/>
    <w:uiPriority w:val="0"/>
    <w:pPr>
      <w:keepNext/>
      <w:keepLines/>
      <w:widowControl w:val="0"/>
      <w:spacing w:before="240" w:after="64" w:line="320" w:lineRule="auto"/>
      <w:jc w:val="both"/>
      <w:outlineLvl w:val="5"/>
    </w:pPr>
    <w:rPr>
      <w:rFonts w:ascii="Arial" w:hAnsi="Arial" w:eastAsia="黑体"/>
      <w:b/>
      <w:bCs/>
      <w:kern w:val="2"/>
      <w:szCs w:val="24"/>
    </w:rPr>
  </w:style>
  <w:style w:type="paragraph" w:styleId="7">
    <w:name w:val="heading 7"/>
    <w:basedOn w:val="1"/>
    <w:next w:val="1"/>
    <w:qFormat/>
    <w:uiPriority w:val="0"/>
    <w:pPr>
      <w:keepNext/>
      <w:keepLines/>
      <w:widowControl w:val="0"/>
      <w:spacing w:before="240" w:after="64" w:line="319" w:lineRule="auto"/>
      <w:jc w:val="both"/>
      <w:outlineLvl w:val="6"/>
    </w:pPr>
    <w:rPr>
      <w:b/>
      <w:kern w:val="2"/>
    </w:rPr>
  </w:style>
  <w:style w:type="paragraph" w:styleId="8">
    <w:name w:val="heading 8"/>
    <w:basedOn w:val="1"/>
    <w:next w:val="1"/>
    <w:qFormat/>
    <w:uiPriority w:val="0"/>
    <w:pPr>
      <w:keepNext/>
      <w:keepLines/>
      <w:widowControl w:val="0"/>
      <w:spacing w:before="240" w:after="64" w:line="319" w:lineRule="auto"/>
      <w:jc w:val="both"/>
      <w:outlineLvl w:val="7"/>
    </w:pPr>
    <w:rPr>
      <w:rFonts w:ascii="Arial" w:hAnsi="Arial" w:eastAsia="黑体"/>
      <w:kern w:val="2"/>
    </w:rPr>
  </w:style>
  <w:style w:type="paragraph" w:styleId="9">
    <w:name w:val="heading 9"/>
    <w:basedOn w:val="1"/>
    <w:next w:val="1"/>
    <w:qFormat/>
    <w:uiPriority w:val="0"/>
    <w:pPr>
      <w:keepNext/>
      <w:keepLines/>
      <w:widowControl w:val="0"/>
      <w:tabs>
        <w:tab w:val="left" w:pos="1584"/>
      </w:tabs>
      <w:spacing w:before="240" w:after="64" w:line="319" w:lineRule="auto"/>
      <w:ind w:left="1584" w:hanging="1584"/>
      <w:jc w:val="both"/>
      <w:outlineLvl w:val="8"/>
    </w:pPr>
    <w:rPr>
      <w:rFonts w:ascii="Arial" w:hAnsi="Arial" w:eastAsia="黑体"/>
      <w:kern w:val="2"/>
      <w:sz w:val="28"/>
    </w:rPr>
  </w:style>
  <w:style w:type="character" w:default="1" w:styleId="79">
    <w:name w:val="Default Paragraph Font"/>
    <w:semiHidden/>
    <w:unhideWhenUsed/>
    <w:uiPriority w:val="1"/>
  </w:style>
  <w:style w:type="table" w:default="1" w:styleId="7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"/>
    <w:qFormat/>
    <w:uiPriority w:val="0"/>
    <w:pPr>
      <w:widowControl w:val="0"/>
      <w:spacing w:line="360" w:lineRule="auto"/>
      <w:ind w:left="100" w:leftChars="400" w:hanging="200" w:hangingChars="200"/>
      <w:jc w:val="both"/>
    </w:pPr>
    <w:rPr>
      <w:kern w:val="2"/>
    </w:rPr>
  </w:style>
  <w:style w:type="paragraph" w:styleId="11">
    <w:name w:val="toc 7"/>
    <w:basedOn w:val="1"/>
    <w:next w:val="1"/>
    <w:qFormat/>
    <w:uiPriority w:val="0"/>
    <w:pPr>
      <w:widowControl w:val="0"/>
      <w:ind w:left="1440"/>
    </w:pPr>
    <w:rPr>
      <w:kern w:val="2"/>
    </w:rPr>
  </w:style>
  <w:style w:type="paragraph" w:styleId="12">
    <w:name w:val="List Number 2"/>
    <w:basedOn w:val="1"/>
    <w:qFormat/>
    <w:uiPriority w:val="0"/>
    <w:pPr>
      <w:widowControl w:val="0"/>
      <w:numPr>
        <w:ilvl w:val="0"/>
        <w:numId w:val="2"/>
      </w:numPr>
      <w:tabs>
        <w:tab w:val="left" w:pos="780"/>
      </w:tabs>
      <w:spacing w:line="360" w:lineRule="auto"/>
      <w:ind w:left="780" w:leftChars="200"/>
      <w:jc w:val="both"/>
    </w:pPr>
    <w:rPr>
      <w:kern w:val="2"/>
    </w:rPr>
  </w:style>
  <w:style w:type="paragraph" w:styleId="13">
    <w:name w:val="Note Heading"/>
    <w:basedOn w:val="1"/>
    <w:next w:val="1"/>
    <w:uiPriority w:val="0"/>
    <w:pPr>
      <w:widowControl w:val="0"/>
      <w:spacing w:line="360" w:lineRule="auto"/>
      <w:jc w:val="center"/>
    </w:pPr>
    <w:rPr>
      <w:kern w:val="2"/>
    </w:rPr>
  </w:style>
  <w:style w:type="paragraph" w:styleId="14">
    <w:name w:val="List Bullet 4"/>
    <w:basedOn w:val="1"/>
    <w:qFormat/>
    <w:uiPriority w:val="0"/>
    <w:pPr>
      <w:widowControl w:val="0"/>
      <w:tabs>
        <w:tab w:val="left" w:pos="1620"/>
      </w:tabs>
      <w:spacing w:line="360" w:lineRule="auto"/>
      <w:ind w:left="1620" w:leftChars="600" w:hanging="360" w:hangingChars="200"/>
      <w:jc w:val="both"/>
    </w:pPr>
    <w:rPr>
      <w:kern w:val="2"/>
    </w:rPr>
  </w:style>
  <w:style w:type="paragraph" w:styleId="15">
    <w:name w:val="E-mail Signature"/>
    <w:basedOn w:val="1"/>
    <w:qFormat/>
    <w:uiPriority w:val="0"/>
    <w:pPr>
      <w:widowControl w:val="0"/>
      <w:spacing w:line="360" w:lineRule="auto"/>
      <w:jc w:val="both"/>
    </w:pPr>
    <w:rPr>
      <w:kern w:val="2"/>
    </w:rPr>
  </w:style>
  <w:style w:type="paragraph" w:styleId="16">
    <w:name w:val="List Number"/>
    <w:basedOn w:val="1"/>
    <w:qFormat/>
    <w:uiPriority w:val="0"/>
    <w:pPr>
      <w:widowControl w:val="0"/>
      <w:numPr>
        <w:ilvl w:val="0"/>
        <w:numId w:val="3"/>
      </w:numPr>
      <w:spacing w:line="360" w:lineRule="auto"/>
      <w:jc w:val="both"/>
    </w:pPr>
    <w:rPr>
      <w:kern w:val="2"/>
    </w:rPr>
  </w:style>
  <w:style w:type="paragraph" w:styleId="17">
    <w:name w:val="Normal Indent"/>
    <w:basedOn w:val="1"/>
    <w:qFormat/>
    <w:uiPriority w:val="0"/>
    <w:pPr>
      <w:widowControl w:val="0"/>
      <w:ind w:firstLine="420" w:firstLineChars="200"/>
      <w:jc w:val="both"/>
    </w:pPr>
    <w:rPr>
      <w:kern w:val="2"/>
      <w:sz w:val="26"/>
    </w:rPr>
  </w:style>
  <w:style w:type="paragraph" w:styleId="18">
    <w:name w:val="caption"/>
    <w:basedOn w:val="1"/>
    <w:next w:val="1"/>
    <w:qFormat/>
    <w:uiPriority w:val="0"/>
    <w:pPr>
      <w:widowControl w:val="0"/>
      <w:spacing w:before="152" w:after="160"/>
      <w:jc w:val="both"/>
    </w:pPr>
    <w:rPr>
      <w:rFonts w:ascii="Arial" w:hAnsi="Arial" w:eastAsia="黑体"/>
      <w:kern w:val="2"/>
      <w:sz w:val="20"/>
    </w:rPr>
  </w:style>
  <w:style w:type="paragraph" w:styleId="19">
    <w:name w:val="List Bullet"/>
    <w:basedOn w:val="1"/>
    <w:qFormat/>
    <w:uiPriority w:val="0"/>
    <w:pPr>
      <w:widowControl w:val="0"/>
      <w:numPr>
        <w:ilvl w:val="0"/>
        <w:numId w:val="4"/>
      </w:numPr>
      <w:spacing w:line="360" w:lineRule="auto"/>
      <w:jc w:val="both"/>
    </w:pPr>
    <w:rPr>
      <w:kern w:val="2"/>
    </w:rPr>
  </w:style>
  <w:style w:type="paragraph" w:styleId="20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widowControl w:val="0"/>
      <w:snapToGrid w:val="0"/>
      <w:ind w:left="100" w:leftChars="1400"/>
      <w:jc w:val="both"/>
    </w:pPr>
    <w:rPr>
      <w:rFonts w:ascii="Arial" w:hAnsi="Arial" w:cs="Arial"/>
      <w:kern w:val="2"/>
      <w:szCs w:val="24"/>
    </w:rPr>
  </w:style>
  <w:style w:type="paragraph" w:styleId="21">
    <w:name w:val="Document Map"/>
    <w:basedOn w:val="1"/>
    <w:semiHidden/>
    <w:qFormat/>
    <w:uiPriority w:val="0"/>
    <w:pPr>
      <w:widowControl w:val="0"/>
      <w:shd w:val="clear" w:color="auto" w:fill="000080"/>
      <w:jc w:val="both"/>
    </w:pPr>
    <w:rPr>
      <w:kern w:val="2"/>
      <w:sz w:val="26"/>
      <w:szCs w:val="24"/>
    </w:rPr>
  </w:style>
  <w:style w:type="paragraph" w:styleId="22">
    <w:name w:val="toa heading"/>
    <w:basedOn w:val="1"/>
    <w:next w:val="1"/>
    <w:uiPriority w:val="0"/>
    <w:pPr>
      <w:widowControl w:val="0"/>
      <w:spacing w:before="120" w:line="360" w:lineRule="auto"/>
      <w:jc w:val="both"/>
    </w:pPr>
    <w:rPr>
      <w:rFonts w:ascii="Arial" w:hAnsi="Arial"/>
      <w:kern w:val="2"/>
    </w:rPr>
  </w:style>
  <w:style w:type="paragraph" w:styleId="23">
    <w:name w:val="annotation text"/>
    <w:basedOn w:val="1"/>
    <w:qFormat/>
    <w:uiPriority w:val="0"/>
    <w:pPr>
      <w:widowControl w:val="0"/>
    </w:pPr>
    <w:rPr>
      <w:kern w:val="2"/>
      <w:sz w:val="26"/>
    </w:rPr>
  </w:style>
  <w:style w:type="paragraph" w:styleId="24">
    <w:name w:val="Salutation"/>
    <w:basedOn w:val="1"/>
    <w:next w:val="1"/>
    <w:qFormat/>
    <w:uiPriority w:val="0"/>
    <w:pPr>
      <w:widowControl w:val="0"/>
      <w:spacing w:line="360" w:lineRule="auto"/>
      <w:jc w:val="both"/>
    </w:pPr>
    <w:rPr>
      <w:kern w:val="2"/>
    </w:rPr>
  </w:style>
  <w:style w:type="paragraph" w:styleId="25">
    <w:name w:val="Body Text 3"/>
    <w:basedOn w:val="1"/>
    <w:qFormat/>
    <w:uiPriority w:val="0"/>
    <w:pPr>
      <w:widowControl w:val="0"/>
      <w:spacing w:line="360" w:lineRule="auto"/>
      <w:jc w:val="both"/>
    </w:pPr>
    <w:rPr>
      <w:color w:val="FF0000"/>
      <w:kern w:val="2"/>
    </w:rPr>
  </w:style>
  <w:style w:type="paragraph" w:styleId="26">
    <w:name w:val="Closing"/>
    <w:basedOn w:val="1"/>
    <w:uiPriority w:val="0"/>
    <w:pPr>
      <w:widowControl w:val="0"/>
      <w:spacing w:line="360" w:lineRule="auto"/>
      <w:ind w:left="100" w:leftChars="2100"/>
      <w:jc w:val="both"/>
    </w:pPr>
    <w:rPr>
      <w:kern w:val="2"/>
    </w:rPr>
  </w:style>
  <w:style w:type="paragraph" w:styleId="27">
    <w:name w:val="List Bullet 3"/>
    <w:basedOn w:val="1"/>
    <w:qFormat/>
    <w:uiPriority w:val="0"/>
    <w:pPr>
      <w:widowControl w:val="0"/>
      <w:numPr>
        <w:ilvl w:val="0"/>
        <w:numId w:val="5"/>
      </w:numPr>
      <w:tabs>
        <w:tab w:val="left" w:pos="1200"/>
      </w:tabs>
      <w:spacing w:line="360" w:lineRule="auto"/>
      <w:ind w:left="1200" w:leftChars="400"/>
      <w:jc w:val="both"/>
    </w:pPr>
    <w:rPr>
      <w:kern w:val="2"/>
    </w:rPr>
  </w:style>
  <w:style w:type="paragraph" w:styleId="28">
    <w:name w:val="Body Text"/>
    <w:basedOn w:val="1"/>
    <w:qFormat/>
    <w:uiPriority w:val="0"/>
    <w:pPr>
      <w:widowControl w:val="0"/>
      <w:spacing w:after="120"/>
      <w:jc w:val="both"/>
    </w:pPr>
    <w:rPr>
      <w:kern w:val="2"/>
      <w:sz w:val="26"/>
    </w:rPr>
  </w:style>
  <w:style w:type="paragraph" w:styleId="29">
    <w:name w:val="Body Text Indent"/>
    <w:basedOn w:val="1"/>
    <w:qFormat/>
    <w:uiPriority w:val="0"/>
    <w:pPr>
      <w:widowControl w:val="0"/>
      <w:spacing w:after="120"/>
      <w:ind w:left="420" w:leftChars="200"/>
      <w:jc w:val="both"/>
    </w:pPr>
    <w:rPr>
      <w:kern w:val="2"/>
      <w:sz w:val="26"/>
    </w:rPr>
  </w:style>
  <w:style w:type="paragraph" w:styleId="30">
    <w:name w:val="List Number 3"/>
    <w:basedOn w:val="1"/>
    <w:uiPriority w:val="0"/>
    <w:pPr>
      <w:widowControl w:val="0"/>
      <w:numPr>
        <w:ilvl w:val="0"/>
        <w:numId w:val="6"/>
      </w:numPr>
      <w:tabs>
        <w:tab w:val="left" w:pos="1200"/>
      </w:tabs>
      <w:spacing w:line="360" w:lineRule="auto"/>
      <w:ind w:left="1200" w:leftChars="400"/>
      <w:jc w:val="both"/>
    </w:pPr>
    <w:rPr>
      <w:kern w:val="2"/>
    </w:rPr>
  </w:style>
  <w:style w:type="paragraph" w:styleId="31">
    <w:name w:val="List 2"/>
    <w:basedOn w:val="1"/>
    <w:qFormat/>
    <w:uiPriority w:val="0"/>
    <w:pPr>
      <w:widowControl w:val="0"/>
      <w:spacing w:line="360" w:lineRule="auto"/>
      <w:ind w:left="100" w:leftChars="200" w:hanging="200" w:hangingChars="200"/>
      <w:jc w:val="both"/>
    </w:pPr>
    <w:rPr>
      <w:kern w:val="2"/>
    </w:rPr>
  </w:style>
  <w:style w:type="paragraph" w:styleId="32">
    <w:name w:val="List Continue"/>
    <w:basedOn w:val="1"/>
    <w:qFormat/>
    <w:uiPriority w:val="0"/>
    <w:pPr>
      <w:widowControl w:val="0"/>
      <w:spacing w:after="120" w:line="360" w:lineRule="auto"/>
      <w:ind w:left="420" w:leftChars="200"/>
      <w:jc w:val="both"/>
    </w:pPr>
    <w:rPr>
      <w:kern w:val="2"/>
    </w:rPr>
  </w:style>
  <w:style w:type="paragraph" w:styleId="33">
    <w:name w:val="Block Text"/>
    <w:basedOn w:val="1"/>
    <w:qFormat/>
    <w:uiPriority w:val="0"/>
    <w:pPr>
      <w:widowControl w:val="0"/>
      <w:numPr>
        <w:ilvl w:val="0"/>
        <w:numId w:val="7"/>
      </w:numPr>
      <w:spacing w:after="120"/>
      <w:ind w:left="1440" w:leftChars="700" w:right="1440" w:firstLine="0"/>
      <w:jc w:val="both"/>
    </w:pPr>
    <w:rPr>
      <w:kern w:val="2"/>
    </w:rPr>
  </w:style>
  <w:style w:type="paragraph" w:styleId="34">
    <w:name w:val="List Bullet 2"/>
    <w:basedOn w:val="1"/>
    <w:qFormat/>
    <w:uiPriority w:val="0"/>
    <w:pPr>
      <w:widowControl w:val="0"/>
      <w:numPr>
        <w:ilvl w:val="0"/>
        <w:numId w:val="8"/>
      </w:numPr>
      <w:tabs>
        <w:tab w:val="left" w:pos="780"/>
      </w:tabs>
      <w:spacing w:line="360" w:lineRule="auto"/>
      <w:ind w:left="780" w:leftChars="200"/>
      <w:jc w:val="both"/>
    </w:pPr>
    <w:rPr>
      <w:kern w:val="2"/>
    </w:rPr>
  </w:style>
  <w:style w:type="paragraph" w:styleId="35">
    <w:name w:val="HTML Address"/>
    <w:basedOn w:val="1"/>
    <w:qFormat/>
    <w:uiPriority w:val="0"/>
    <w:pPr>
      <w:widowControl w:val="0"/>
      <w:spacing w:line="360" w:lineRule="auto"/>
      <w:jc w:val="both"/>
    </w:pPr>
    <w:rPr>
      <w:i/>
      <w:kern w:val="2"/>
    </w:rPr>
  </w:style>
  <w:style w:type="paragraph" w:styleId="36">
    <w:name w:val="index 4"/>
    <w:basedOn w:val="1"/>
    <w:next w:val="1"/>
    <w:uiPriority w:val="0"/>
    <w:pPr>
      <w:widowControl w:val="0"/>
      <w:spacing w:line="360" w:lineRule="auto"/>
      <w:ind w:left="600" w:leftChars="600"/>
      <w:jc w:val="both"/>
    </w:pPr>
    <w:rPr>
      <w:kern w:val="2"/>
    </w:rPr>
  </w:style>
  <w:style w:type="paragraph" w:styleId="37">
    <w:name w:val="toc 5"/>
    <w:basedOn w:val="1"/>
    <w:next w:val="1"/>
    <w:uiPriority w:val="0"/>
    <w:pPr>
      <w:widowControl w:val="0"/>
      <w:ind w:left="960"/>
    </w:pPr>
    <w:rPr>
      <w:kern w:val="2"/>
    </w:rPr>
  </w:style>
  <w:style w:type="paragraph" w:styleId="38">
    <w:name w:val="toc 3"/>
    <w:basedOn w:val="1"/>
    <w:next w:val="1"/>
    <w:semiHidden/>
    <w:uiPriority w:val="0"/>
    <w:pPr>
      <w:widowControl w:val="0"/>
      <w:ind w:left="840" w:leftChars="400"/>
      <w:jc w:val="both"/>
    </w:pPr>
    <w:rPr>
      <w:kern w:val="2"/>
      <w:sz w:val="26"/>
      <w:szCs w:val="24"/>
    </w:rPr>
  </w:style>
  <w:style w:type="paragraph" w:styleId="39">
    <w:name w:val="Plain Text"/>
    <w:basedOn w:val="1"/>
    <w:qFormat/>
    <w:uiPriority w:val="0"/>
    <w:pPr>
      <w:widowControl w:val="0"/>
      <w:spacing w:line="360" w:lineRule="auto"/>
      <w:jc w:val="both"/>
    </w:pPr>
    <w:rPr>
      <w:rFonts w:hAnsi="Courier New"/>
      <w:spacing w:val="-8"/>
      <w:kern w:val="2"/>
    </w:rPr>
  </w:style>
  <w:style w:type="paragraph" w:styleId="40">
    <w:name w:val="List Bullet 5"/>
    <w:basedOn w:val="1"/>
    <w:qFormat/>
    <w:uiPriority w:val="0"/>
    <w:pPr>
      <w:numPr>
        <w:ilvl w:val="0"/>
        <w:numId w:val="9"/>
      </w:numPr>
      <w:tabs>
        <w:tab w:val="left" w:pos="2040"/>
      </w:tabs>
    </w:pPr>
  </w:style>
  <w:style w:type="paragraph" w:styleId="41">
    <w:name w:val="List Number 4"/>
    <w:basedOn w:val="1"/>
    <w:uiPriority w:val="0"/>
    <w:pPr>
      <w:widowControl w:val="0"/>
      <w:numPr>
        <w:ilvl w:val="0"/>
        <w:numId w:val="10"/>
      </w:numPr>
      <w:tabs>
        <w:tab w:val="left" w:pos="1620"/>
      </w:tabs>
      <w:spacing w:line="360" w:lineRule="auto"/>
      <w:ind w:left="1620" w:leftChars="600"/>
      <w:jc w:val="both"/>
    </w:pPr>
    <w:rPr>
      <w:kern w:val="2"/>
    </w:rPr>
  </w:style>
  <w:style w:type="paragraph" w:styleId="42">
    <w:name w:val="toc 8"/>
    <w:basedOn w:val="1"/>
    <w:next w:val="1"/>
    <w:qFormat/>
    <w:uiPriority w:val="0"/>
    <w:pPr>
      <w:widowControl w:val="0"/>
      <w:ind w:left="1680"/>
    </w:pPr>
    <w:rPr>
      <w:kern w:val="2"/>
    </w:rPr>
  </w:style>
  <w:style w:type="paragraph" w:styleId="43">
    <w:name w:val="Date"/>
    <w:basedOn w:val="1"/>
    <w:next w:val="1"/>
    <w:qFormat/>
    <w:uiPriority w:val="0"/>
    <w:pPr>
      <w:tabs>
        <w:tab w:val="left" w:pos="600"/>
        <w:tab w:val="left" w:pos="960"/>
        <w:tab w:val="left" w:pos="1080"/>
      </w:tabs>
      <w:overflowPunct w:val="0"/>
      <w:spacing w:after="260" w:line="220" w:lineRule="atLeast"/>
      <w:ind w:left="835" w:right="28" w:firstLine="480"/>
      <w:jc w:val="right"/>
    </w:pPr>
  </w:style>
  <w:style w:type="paragraph" w:styleId="44">
    <w:name w:val="Body Text Indent 2"/>
    <w:basedOn w:val="1"/>
    <w:qFormat/>
    <w:uiPriority w:val="0"/>
    <w:pPr>
      <w:widowControl w:val="0"/>
      <w:spacing w:after="120" w:line="480" w:lineRule="auto"/>
      <w:ind w:left="420" w:leftChars="200"/>
      <w:jc w:val="both"/>
    </w:pPr>
    <w:rPr>
      <w:kern w:val="2"/>
      <w:sz w:val="26"/>
    </w:rPr>
  </w:style>
  <w:style w:type="paragraph" w:styleId="45">
    <w:name w:val="endnote text"/>
    <w:basedOn w:val="1"/>
    <w:qFormat/>
    <w:uiPriority w:val="0"/>
    <w:pPr>
      <w:spacing w:line="360" w:lineRule="auto"/>
    </w:pPr>
    <w:rPr>
      <w:sz w:val="20"/>
      <w:lang w:eastAsia="en-US"/>
    </w:rPr>
  </w:style>
  <w:style w:type="paragraph" w:styleId="46">
    <w:name w:val="List Continue 5"/>
    <w:basedOn w:val="1"/>
    <w:uiPriority w:val="0"/>
    <w:pPr>
      <w:widowControl w:val="0"/>
      <w:numPr>
        <w:ilvl w:val="0"/>
        <w:numId w:val="11"/>
      </w:numPr>
      <w:spacing w:after="120" w:line="360" w:lineRule="auto"/>
      <w:ind w:left="2100" w:leftChars="1000" w:firstLine="0"/>
      <w:jc w:val="both"/>
    </w:pPr>
    <w:rPr>
      <w:kern w:val="2"/>
    </w:rPr>
  </w:style>
  <w:style w:type="paragraph" w:styleId="47">
    <w:name w:val="Balloon Text"/>
    <w:basedOn w:val="1"/>
    <w:qFormat/>
    <w:uiPriority w:val="0"/>
    <w:pPr>
      <w:widowControl w:val="0"/>
      <w:jc w:val="both"/>
    </w:pPr>
    <w:rPr>
      <w:kern w:val="2"/>
      <w:sz w:val="18"/>
    </w:rPr>
  </w:style>
  <w:style w:type="paragraph" w:styleId="48">
    <w:name w:val="footer"/>
    <w:basedOn w:val="1"/>
    <w:uiPriority w:val="0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</w:rPr>
  </w:style>
  <w:style w:type="paragraph" w:styleId="49">
    <w:name w:val="envelope return"/>
    <w:basedOn w:val="1"/>
    <w:uiPriority w:val="0"/>
    <w:pPr>
      <w:widowControl w:val="0"/>
      <w:snapToGrid w:val="0"/>
      <w:spacing w:line="360" w:lineRule="auto"/>
      <w:jc w:val="both"/>
    </w:pPr>
    <w:rPr>
      <w:rFonts w:ascii="Arial" w:hAnsi="Arial"/>
      <w:kern w:val="2"/>
    </w:rPr>
  </w:style>
  <w:style w:type="paragraph" w:styleId="50">
    <w:name w:val="header"/>
    <w:basedOn w:val="1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51">
    <w:name w:val="Signature"/>
    <w:basedOn w:val="1"/>
    <w:qFormat/>
    <w:uiPriority w:val="0"/>
    <w:pPr>
      <w:widowControl w:val="0"/>
      <w:spacing w:line="360" w:lineRule="auto"/>
      <w:ind w:left="100" w:leftChars="2100"/>
      <w:jc w:val="both"/>
    </w:pPr>
    <w:rPr>
      <w:kern w:val="2"/>
    </w:rPr>
  </w:style>
  <w:style w:type="paragraph" w:styleId="52">
    <w:name w:val="List Continue 4"/>
    <w:basedOn w:val="1"/>
    <w:uiPriority w:val="0"/>
    <w:pPr>
      <w:widowControl w:val="0"/>
      <w:spacing w:after="120" w:line="360" w:lineRule="auto"/>
      <w:ind w:left="1680" w:leftChars="800"/>
      <w:jc w:val="both"/>
    </w:pPr>
    <w:rPr>
      <w:kern w:val="2"/>
    </w:rPr>
  </w:style>
  <w:style w:type="paragraph" w:styleId="53">
    <w:name w:val="toc 4"/>
    <w:basedOn w:val="1"/>
    <w:next w:val="1"/>
    <w:uiPriority w:val="0"/>
    <w:pPr>
      <w:widowControl w:val="0"/>
      <w:ind w:left="1260" w:leftChars="600"/>
      <w:jc w:val="both"/>
    </w:pPr>
    <w:rPr>
      <w:kern w:val="2"/>
      <w:sz w:val="26"/>
    </w:rPr>
  </w:style>
  <w:style w:type="paragraph" w:styleId="54">
    <w:name w:val="index heading"/>
    <w:basedOn w:val="1"/>
    <w:next w:val="55"/>
    <w:uiPriority w:val="0"/>
    <w:pPr>
      <w:widowControl w:val="0"/>
      <w:jc w:val="both"/>
    </w:pPr>
    <w:rPr>
      <w:rFonts w:eastAsia="Arial"/>
      <w:kern w:val="2"/>
      <w:sz w:val="26"/>
    </w:rPr>
  </w:style>
  <w:style w:type="paragraph" w:styleId="55">
    <w:name w:val="index 1"/>
    <w:basedOn w:val="1"/>
    <w:next w:val="1"/>
    <w:uiPriority w:val="0"/>
    <w:pPr>
      <w:widowControl w:val="0"/>
      <w:jc w:val="both"/>
    </w:pPr>
    <w:rPr>
      <w:kern w:val="2"/>
      <w:sz w:val="26"/>
    </w:rPr>
  </w:style>
  <w:style w:type="paragraph" w:styleId="56">
    <w:name w:val="Subtitle"/>
    <w:basedOn w:val="1"/>
    <w:qFormat/>
    <w:uiPriority w:val="0"/>
    <w:pPr>
      <w:widowControl w:val="0"/>
      <w:tabs>
        <w:tab w:val="left" w:pos="360"/>
        <w:tab w:val="left" w:pos="420"/>
      </w:tabs>
      <w:spacing w:before="240" w:after="6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57">
    <w:name w:val="List Number 5"/>
    <w:basedOn w:val="1"/>
    <w:uiPriority w:val="0"/>
    <w:pPr>
      <w:widowControl w:val="0"/>
      <w:numPr>
        <w:ilvl w:val="0"/>
        <w:numId w:val="12"/>
      </w:numPr>
      <w:tabs>
        <w:tab w:val="left" w:pos="1200"/>
      </w:tabs>
      <w:spacing w:line="360" w:lineRule="auto"/>
      <w:jc w:val="both"/>
    </w:pPr>
    <w:rPr>
      <w:kern w:val="2"/>
    </w:rPr>
  </w:style>
  <w:style w:type="paragraph" w:styleId="58">
    <w:name w:val="List"/>
    <w:basedOn w:val="1"/>
    <w:qFormat/>
    <w:uiPriority w:val="0"/>
    <w:pPr>
      <w:widowControl w:val="0"/>
      <w:spacing w:line="360" w:lineRule="auto"/>
      <w:ind w:left="200" w:hanging="200" w:hangingChars="200"/>
      <w:jc w:val="both"/>
    </w:pPr>
    <w:rPr>
      <w:kern w:val="2"/>
    </w:rPr>
  </w:style>
  <w:style w:type="paragraph" w:styleId="59">
    <w:name w:val="footnote text"/>
    <w:basedOn w:val="1"/>
    <w:qFormat/>
    <w:uiPriority w:val="0"/>
    <w:rPr>
      <w:sz w:val="20"/>
      <w:lang w:eastAsia="en-US"/>
    </w:rPr>
  </w:style>
  <w:style w:type="paragraph" w:styleId="60">
    <w:name w:val="toc 6"/>
    <w:basedOn w:val="1"/>
    <w:next w:val="1"/>
    <w:qFormat/>
    <w:uiPriority w:val="0"/>
    <w:pPr>
      <w:widowControl w:val="0"/>
      <w:ind w:left="1200"/>
    </w:pPr>
    <w:rPr>
      <w:kern w:val="2"/>
    </w:rPr>
  </w:style>
  <w:style w:type="paragraph" w:styleId="61">
    <w:name w:val="List 5"/>
    <w:basedOn w:val="1"/>
    <w:qFormat/>
    <w:uiPriority w:val="0"/>
    <w:pPr>
      <w:widowControl w:val="0"/>
      <w:numPr>
        <w:ilvl w:val="0"/>
        <w:numId w:val="13"/>
      </w:numPr>
      <w:spacing w:line="360" w:lineRule="auto"/>
      <w:ind w:left="100" w:leftChars="800" w:hanging="200"/>
      <w:jc w:val="both"/>
    </w:pPr>
    <w:rPr>
      <w:kern w:val="2"/>
    </w:rPr>
  </w:style>
  <w:style w:type="paragraph" w:styleId="62">
    <w:name w:val="Body Text Indent 3"/>
    <w:basedOn w:val="1"/>
    <w:uiPriority w:val="0"/>
    <w:pPr>
      <w:widowControl w:val="0"/>
      <w:spacing w:after="120"/>
      <w:ind w:left="420" w:leftChars="200"/>
      <w:jc w:val="both"/>
    </w:pPr>
    <w:rPr>
      <w:kern w:val="2"/>
      <w:sz w:val="16"/>
    </w:rPr>
  </w:style>
  <w:style w:type="paragraph" w:styleId="63">
    <w:name w:val="table of figures"/>
    <w:basedOn w:val="1"/>
    <w:next w:val="1"/>
    <w:qFormat/>
    <w:uiPriority w:val="0"/>
    <w:pPr>
      <w:widowControl w:val="0"/>
      <w:spacing w:line="360" w:lineRule="auto"/>
      <w:ind w:left="840" w:leftChars="200" w:hanging="420" w:hangingChars="200"/>
      <w:jc w:val="both"/>
    </w:pPr>
    <w:rPr>
      <w:kern w:val="2"/>
    </w:rPr>
  </w:style>
  <w:style w:type="paragraph" w:styleId="64">
    <w:name w:val="toc 2"/>
    <w:basedOn w:val="1"/>
    <w:next w:val="1"/>
    <w:uiPriority w:val="39"/>
    <w:pPr>
      <w:widowControl w:val="0"/>
      <w:ind w:left="420" w:leftChars="200"/>
      <w:jc w:val="both"/>
    </w:pPr>
    <w:rPr>
      <w:kern w:val="2"/>
      <w:sz w:val="26"/>
      <w:szCs w:val="24"/>
    </w:rPr>
  </w:style>
  <w:style w:type="paragraph" w:styleId="65">
    <w:name w:val="toc 9"/>
    <w:basedOn w:val="1"/>
    <w:next w:val="1"/>
    <w:uiPriority w:val="0"/>
    <w:pPr>
      <w:widowControl w:val="0"/>
      <w:ind w:left="1920"/>
    </w:pPr>
    <w:rPr>
      <w:kern w:val="2"/>
    </w:rPr>
  </w:style>
  <w:style w:type="paragraph" w:styleId="66">
    <w:name w:val="Body Text 2"/>
    <w:basedOn w:val="1"/>
    <w:uiPriority w:val="0"/>
    <w:pPr>
      <w:widowControl w:val="0"/>
      <w:spacing w:after="120" w:line="480" w:lineRule="auto"/>
      <w:jc w:val="both"/>
    </w:pPr>
    <w:rPr>
      <w:kern w:val="2"/>
      <w:sz w:val="26"/>
    </w:rPr>
  </w:style>
  <w:style w:type="paragraph" w:styleId="67">
    <w:name w:val="List 4"/>
    <w:basedOn w:val="1"/>
    <w:qFormat/>
    <w:uiPriority w:val="0"/>
    <w:pPr>
      <w:widowControl w:val="0"/>
      <w:spacing w:line="360" w:lineRule="auto"/>
      <w:ind w:left="100" w:leftChars="600" w:hanging="200" w:hangingChars="200"/>
      <w:jc w:val="both"/>
    </w:pPr>
    <w:rPr>
      <w:kern w:val="2"/>
    </w:rPr>
  </w:style>
  <w:style w:type="paragraph" w:styleId="68">
    <w:name w:val="List Continue 2"/>
    <w:basedOn w:val="1"/>
    <w:uiPriority w:val="0"/>
    <w:pPr>
      <w:widowControl w:val="0"/>
      <w:spacing w:after="120" w:line="360" w:lineRule="auto"/>
      <w:ind w:left="840" w:leftChars="400"/>
      <w:jc w:val="both"/>
    </w:pPr>
    <w:rPr>
      <w:kern w:val="2"/>
    </w:rPr>
  </w:style>
  <w:style w:type="paragraph" w:styleId="69">
    <w:name w:val="Message Header"/>
    <w:basedOn w:val="1"/>
    <w:uiPriority w:val="0"/>
    <w:pPr>
      <w:widowControl w:val="0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360" w:lineRule="auto"/>
      <w:ind w:left="1080" w:leftChars="500" w:hanging="1080" w:hangingChars="500"/>
      <w:jc w:val="both"/>
    </w:pPr>
    <w:rPr>
      <w:rFonts w:ascii="Arial" w:hAnsi="Arial"/>
      <w:kern w:val="2"/>
    </w:rPr>
  </w:style>
  <w:style w:type="paragraph" w:styleId="70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hAnsi="Courier New" w:eastAsia="黑体"/>
      <w:sz w:val="20"/>
    </w:rPr>
  </w:style>
  <w:style w:type="paragraph" w:styleId="71">
    <w:name w:val="Normal (Web)"/>
    <w:basedOn w:val="1"/>
    <w:qFormat/>
    <w:uiPriority w:val="0"/>
    <w:pPr>
      <w:widowControl w:val="0"/>
      <w:jc w:val="both"/>
    </w:pPr>
    <w:rPr>
      <w:kern w:val="2"/>
      <w:szCs w:val="24"/>
    </w:rPr>
  </w:style>
  <w:style w:type="paragraph" w:styleId="72">
    <w:name w:val="List Continue 3"/>
    <w:basedOn w:val="1"/>
    <w:qFormat/>
    <w:uiPriority w:val="0"/>
    <w:pPr>
      <w:widowControl w:val="0"/>
      <w:spacing w:after="120" w:line="360" w:lineRule="auto"/>
      <w:ind w:left="1260" w:leftChars="600"/>
      <w:jc w:val="both"/>
    </w:pPr>
    <w:rPr>
      <w:kern w:val="2"/>
    </w:rPr>
  </w:style>
  <w:style w:type="paragraph" w:styleId="73">
    <w:name w:val="Title"/>
    <w:basedOn w:val="1"/>
    <w:qFormat/>
    <w:uiPriority w:val="0"/>
    <w:pPr>
      <w:widowControl w:val="0"/>
      <w:spacing w:before="240" w:after="60" w:line="360" w:lineRule="auto"/>
      <w:jc w:val="center"/>
      <w:outlineLvl w:val="0"/>
    </w:pPr>
    <w:rPr>
      <w:rFonts w:ascii="Arial" w:hAnsi="Arial"/>
      <w:b/>
      <w:kern w:val="2"/>
      <w:sz w:val="32"/>
    </w:rPr>
  </w:style>
  <w:style w:type="paragraph" w:styleId="74">
    <w:name w:val="annotation subject"/>
    <w:basedOn w:val="23"/>
    <w:next w:val="23"/>
    <w:qFormat/>
    <w:uiPriority w:val="0"/>
    <w:rPr>
      <w:b/>
    </w:rPr>
  </w:style>
  <w:style w:type="paragraph" w:styleId="75">
    <w:name w:val="Body Text First Indent"/>
    <w:basedOn w:val="28"/>
    <w:qFormat/>
    <w:uiPriority w:val="0"/>
    <w:pPr>
      <w:ind w:firstLine="420" w:firstLineChars="100"/>
    </w:pPr>
  </w:style>
  <w:style w:type="paragraph" w:styleId="76">
    <w:name w:val="Body Text First Indent 2"/>
    <w:basedOn w:val="29"/>
    <w:qFormat/>
    <w:uiPriority w:val="0"/>
    <w:pPr>
      <w:spacing w:line="240" w:lineRule="atLeast"/>
      <w:ind w:firstLine="420" w:firstLineChars="200"/>
      <w:jc w:val="left"/>
    </w:pPr>
    <w:rPr>
      <w:snapToGrid w:val="0"/>
      <w:kern w:val="0"/>
      <w:sz w:val="20"/>
    </w:rPr>
  </w:style>
  <w:style w:type="table" w:styleId="78">
    <w:name w:val="Table Grid"/>
    <w:basedOn w:val="7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0">
    <w:name w:val="Strong"/>
    <w:qFormat/>
    <w:uiPriority w:val="0"/>
    <w:rPr>
      <w:b/>
    </w:rPr>
  </w:style>
  <w:style w:type="character" w:styleId="81">
    <w:name w:val="page number"/>
    <w:basedOn w:val="79"/>
    <w:qFormat/>
    <w:uiPriority w:val="0"/>
  </w:style>
  <w:style w:type="character" w:styleId="82">
    <w:name w:val="FollowedHyperlink"/>
    <w:qFormat/>
    <w:uiPriority w:val="0"/>
    <w:rPr>
      <w:color w:val="800080"/>
      <w:u w:val="single"/>
    </w:rPr>
  </w:style>
  <w:style w:type="character" w:styleId="83">
    <w:name w:val="Emphasis"/>
    <w:qFormat/>
    <w:uiPriority w:val="0"/>
    <w:rPr>
      <w:i/>
    </w:rPr>
  </w:style>
  <w:style w:type="character" w:styleId="84">
    <w:name w:val="line number"/>
    <w:basedOn w:val="79"/>
    <w:qFormat/>
    <w:uiPriority w:val="0"/>
  </w:style>
  <w:style w:type="character" w:styleId="85">
    <w:name w:val="Hyperlink"/>
    <w:qFormat/>
    <w:uiPriority w:val="99"/>
    <w:rPr>
      <w:color w:val="0000FF"/>
      <w:u w:val="single"/>
    </w:rPr>
  </w:style>
  <w:style w:type="character" w:styleId="86">
    <w:name w:val="annotation reference"/>
    <w:qFormat/>
    <w:uiPriority w:val="0"/>
    <w:rPr>
      <w:sz w:val="21"/>
    </w:rPr>
  </w:style>
  <w:style w:type="character" w:styleId="87">
    <w:name w:val="footnote reference"/>
    <w:qFormat/>
    <w:uiPriority w:val="0"/>
    <w:rPr>
      <w:vertAlign w:val="superscript"/>
    </w:rPr>
  </w:style>
  <w:style w:type="character" w:customStyle="1" w:styleId="88">
    <w:name w:val="标题 2 字符"/>
    <w:link w:val="2"/>
    <w:uiPriority w:val="0"/>
    <w:rPr>
      <w:rFonts w:ascii="Arial" w:hAnsi="Arial" w:eastAsia="黑体"/>
      <w:b/>
      <w:bCs/>
      <w:kern w:val="2"/>
      <w:sz w:val="28"/>
      <w:szCs w:val="32"/>
      <w:lang w:val="en-US" w:eastAsia="zh-CN" w:bidi="ar-SA"/>
    </w:rPr>
  </w:style>
  <w:style w:type="paragraph" w:customStyle="1" w:styleId="89">
    <w:name w:val="Char Char Char1"/>
    <w:basedOn w:val="1"/>
    <w:qFormat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character" w:customStyle="1" w:styleId="90">
    <w:name w:val="标题 11"/>
    <w:uiPriority w:val="0"/>
    <w:rPr>
      <w:rFonts w:eastAsia="黑体"/>
      <w:b/>
      <w:bCs/>
      <w:kern w:val="44"/>
      <w:sz w:val="32"/>
      <w:szCs w:val="44"/>
      <w:lang w:val="en-US" w:eastAsia="zh-CN" w:bidi="ar-SA"/>
    </w:rPr>
  </w:style>
  <w:style w:type="character" w:customStyle="1" w:styleId="91">
    <w:name w:val="标题 3 字符"/>
    <w:link w:val="3"/>
    <w:uiPriority w:val="0"/>
    <w:rPr>
      <w:rFonts w:eastAsia="黑体"/>
      <w:b/>
      <w:bCs/>
      <w:kern w:val="2"/>
      <w:sz w:val="24"/>
      <w:szCs w:val="32"/>
      <w:lang w:val="en-US" w:eastAsia="zh-CN" w:bidi="ar-SA"/>
    </w:rPr>
  </w:style>
  <w:style w:type="character" w:customStyle="1" w:styleId="92">
    <w:name w:val="Char Char"/>
    <w:qFormat/>
    <w:uiPriority w:val="0"/>
    <w:rPr>
      <w:rFonts w:eastAsia="宋体"/>
      <w:kern w:val="2"/>
      <w:sz w:val="21"/>
      <w:lang w:val="en-US" w:eastAsia="zh-CN"/>
    </w:rPr>
  </w:style>
  <w:style w:type="character" w:customStyle="1" w:styleId="93">
    <w:name w:val="italicbodycopy1"/>
    <w:qFormat/>
    <w:uiPriority w:val="0"/>
    <w:rPr>
      <w:rFonts w:hint="default" w:ascii="Arial" w:hAnsi="Arial"/>
      <w:i/>
      <w:color w:val="000000"/>
      <w:sz w:val="18"/>
      <w:u w:val="none"/>
    </w:rPr>
  </w:style>
  <w:style w:type="character" w:customStyle="1" w:styleId="94">
    <w:name w:val="content1"/>
    <w:uiPriority w:val="0"/>
    <w:rPr>
      <w:sz w:val="18"/>
    </w:rPr>
  </w:style>
  <w:style w:type="character" w:customStyle="1" w:styleId="95">
    <w:name w:val="wenzhang1"/>
    <w:qFormat/>
    <w:uiPriority w:val="0"/>
    <w:rPr>
      <w:rFonts w:hint="default" w:ascii="Arial" w:hAnsi="Arial"/>
      <w:color w:val="000099"/>
      <w:sz w:val="21"/>
    </w:rPr>
  </w:style>
  <w:style w:type="character" w:customStyle="1" w:styleId="96">
    <w:name w:val="H2 Char"/>
    <w:qFormat/>
    <w:uiPriority w:val="0"/>
    <w:rPr>
      <w:rFonts w:ascii="Arial" w:hAnsi="Arial" w:eastAsia="黑体"/>
      <w:b/>
      <w:kern w:val="2"/>
      <w:sz w:val="28"/>
      <w:lang w:val="en-US" w:eastAsia="zh-CN"/>
    </w:rPr>
  </w:style>
  <w:style w:type="character" w:customStyle="1" w:styleId="97">
    <w:name w:val="Bullet Char Char Char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98">
    <w:name w:val="样式4 Char1"/>
    <w:qFormat/>
    <w:uiPriority w:val="0"/>
    <w:rPr>
      <w:rFonts w:eastAsia="仿宋_GB2312"/>
      <w:kern w:val="2"/>
      <w:sz w:val="24"/>
      <w:lang w:val="en-US" w:eastAsia="zh-CN"/>
    </w:rPr>
  </w:style>
  <w:style w:type="character" w:customStyle="1" w:styleId="99">
    <w:name w:val="legalese1"/>
    <w:uiPriority w:val="0"/>
    <w:rPr>
      <w:rFonts w:hint="default" w:ascii="Arial" w:hAnsi="Arial"/>
      <w:color w:val="000000"/>
      <w:sz w:val="15"/>
      <w:u w:val="none"/>
    </w:rPr>
  </w:style>
  <w:style w:type="character" w:customStyle="1" w:styleId="100">
    <w:name w:val="H2 Char1"/>
    <w:qFormat/>
    <w:uiPriority w:val="0"/>
    <w:rPr>
      <w:rFonts w:ascii="Arial" w:hAnsi="Arial" w:eastAsia="黑体"/>
      <w:b/>
      <w:kern w:val="2"/>
      <w:sz w:val="28"/>
      <w:lang w:val="en-US" w:eastAsia="zh-CN"/>
    </w:rPr>
  </w:style>
  <w:style w:type="character" w:customStyle="1" w:styleId="101">
    <w:name w:val="bh1 Ch"/>
    <w:qFormat/>
    <w:uiPriority w:val="0"/>
    <w:rPr>
      <w:rFonts w:eastAsia="宋体"/>
      <w:b/>
      <w:kern w:val="2"/>
      <w:sz w:val="32"/>
      <w:lang w:val="en-US" w:eastAsia="zh-CN"/>
    </w:rPr>
  </w:style>
  <w:style w:type="character" w:customStyle="1" w:styleId="102">
    <w:name w:val="Highlighted Variable"/>
    <w:qFormat/>
    <w:uiPriority w:val="0"/>
    <w:rPr>
      <w:color w:val="0000FF"/>
    </w:rPr>
  </w:style>
  <w:style w:type="character" w:customStyle="1" w:styleId="103">
    <w:name w:val="topnavitem1"/>
    <w:qFormat/>
    <w:uiPriority w:val="0"/>
    <w:rPr>
      <w:rFonts w:hint="default" w:ascii="Arial" w:hAnsi="Arial"/>
      <w:b/>
      <w:color w:val="000000"/>
      <w:sz w:val="18"/>
      <w:u w:val="none"/>
    </w:rPr>
  </w:style>
  <w:style w:type="character" w:customStyle="1" w:styleId="104">
    <w:name w:val="Bullet Char Char1"/>
    <w:qFormat/>
    <w:uiPriority w:val="0"/>
    <w:rPr>
      <w:rFonts w:ascii="宋体" w:hAnsi="宋体" w:eastAsia="宋体"/>
      <w:sz w:val="24"/>
      <w:lang w:val="en-US" w:eastAsia="zh-CN"/>
    </w:rPr>
  </w:style>
  <w:style w:type="character" w:customStyle="1" w:styleId="105">
    <w:name w:val="标题 3 Char"/>
    <w:uiPriority w:val="0"/>
    <w:rPr>
      <w:rFonts w:eastAsia="宋体"/>
      <w:b/>
      <w:sz w:val="21"/>
    </w:rPr>
  </w:style>
  <w:style w:type="character" w:customStyle="1" w:styleId="106">
    <w:name w:val="unnamed2"/>
    <w:basedOn w:val="79"/>
    <w:qFormat/>
    <w:uiPriority w:val="0"/>
  </w:style>
  <w:style w:type="character" w:customStyle="1" w:styleId="107">
    <w:name w:val="italicibodycopy1"/>
    <w:uiPriority w:val="0"/>
    <w:rPr>
      <w:rFonts w:hint="default" w:ascii="Arial" w:hAnsi="Arial"/>
      <w:i/>
      <w:color w:val="000000"/>
      <w:sz w:val="24"/>
      <w:u w:val="none"/>
    </w:rPr>
  </w:style>
  <w:style w:type="character" w:customStyle="1" w:styleId="108">
    <w:name w:val="v14-ttd1"/>
    <w:qFormat/>
    <w:uiPriority w:val="0"/>
    <w:rPr>
      <w:color w:val="98B1C4"/>
      <w:shd w:val="clear" w:color="auto" w:fill="C8D7E3"/>
    </w:rPr>
  </w:style>
  <w:style w:type="character" w:customStyle="1" w:styleId="109">
    <w:name w:val="body"/>
    <w:basedOn w:val="79"/>
    <w:qFormat/>
    <w:uiPriority w:val="0"/>
  </w:style>
  <w:style w:type="character" w:customStyle="1" w:styleId="110">
    <w:name w:val="qygm1"/>
    <w:qFormat/>
    <w:uiPriority w:val="0"/>
    <w:rPr>
      <w:color w:val="1B3652"/>
      <w:sz w:val="18"/>
    </w:rPr>
  </w:style>
  <w:style w:type="character" w:customStyle="1" w:styleId="111">
    <w:name w:val="txt"/>
    <w:basedOn w:val="79"/>
    <w:qFormat/>
    <w:uiPriority w:val="0"/>
  </w:style>
  <w:style w:type="character" w:customStyle="1" w:styleId="112">
    <w:name w:val="Heading 1 Char Char"/>
    <w:qFormat/>
    <w:uiPriority w:val="0"/>
    <w:rPr>
      <w:rFonts w:eastAsia="黑体"/>
      <w:b/>
      <w:kern w:val="44"/>
      <w:sz w:val="32"/>
      <w:lang w:val="en-US" w:eastAsia="zh-CN"/>
    </w:rPr>
  </w:style>
  <w:style w:type="character" w:customStyle="1" w:styleId="113">
    <w:name w:val="样式4 Char Char Char"/>
    <w:uiPriority w:val="0"/>
    <w:rPr>
      <w:rFonts w:ascii="楷体_GB2312" w:eastAsia="仿宋_GB2312"/>
      <w:kern w:val="2"/>
      <w:sz w:val="24"/>
      <w:lang w:val="en-US" w:eastAsia="zh-CN"/>
    </w:rPr>
  </w:style>
  <w:style w:type="character" w:customStyle="1" w:styleId="114">
    <w:name w:val="页眉 Char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15">
    <w:name w:val="body1"/>
    <w:uiPriority w:val="0"/>
    <w:rPr>
      <w:sz w:val="20"/>
    </w:rPr>
  </w:style>
  <w:style w:type="character" w:customStyle="1" w:styleId="116">
    <w:name w:val="bulletbodycopy"/>
    <w:basedOn w:val="79"/>
    <w:qFormat/>
    <w:uiPriority w:val="0"/>
  </w:style>
  <w:style w:type="character" w:customStyle="1" w:styleId="117">
    <w:name w:val="bodylink1"/>
    <w:qFormat/>
    <w:uiPriority w:val="0"/>
    <w:rPr>
      <w:rFonts w:hint="default" w:ascii="Arial" w:hAnsi="Arial"/>
      <w:color w:val="666633"/>
      <w:sz w:val="15"/>
      <w:u w:val="single"/>
    </w:rPr>
  </w:style>
  <w:style w:type="character" w:customStyle="1" w:styleId="118">
    <w:name w:val="页眉1"/>
    <w:basedOn w:val="79"/>
    <w:qFormat/>
    <w:uiPriority w:val="0"/>
  </w:style>
  <w:style w:type="character" w:customStyle="1" w:styleId="119">
    <w:name w:val="h3 Char1"/>
    <w:uiPriority w:val="0"/>
    <w:rPr>
      <w:rFonts w:eastAsia="黑体"/>
      <w:b/>
      <w:kern w:val="2"/>
      <w:sz w:val="24"/>
      <w:lang w:val="en-US" w:eastAsia="zh-CN"/>
    </w:rPr>
  </w:style>
  <w:style w:type="character" w:customStyle="1" w:styleId="120">
    <w:name w:val="header3"/>
    <w:basedOn w:val="79"/>
    <w:qFormat/>
    <w:uiPriority w:val="0"/>
  </w:style>
  <w:style w:type="character" w:customStyle="1" w:styleId="121">
    <w:name w:val="sectitle1"/>
    <w:qFormat/>
    <w:uiPriority w:val="0"/>
    <w:rPr>
      <w:b/>
      <w:sz w:val="20"/>
    </w:rPr>
  </w:style>
  <w:style w:type="character" w:customStyle="1" w:styleId="122">
    <w:name w:val="mid1"/>
    <w:qFormat/>
    <w:uiPriority w:val="0"/>
    <w:rPr>
      <w:color w:val="7B0000"/>
      <w:sz w:val="21"/>
      <w:u w:val="none"/>
    </w:rPr>
  </w:style>
  <w:style w:type="character" w:customStyle="1" w:styleId="123">
    <w:name w:val="boldbodycopy1"/>
    <w:uiPriority w:val="0"/>
    <w:rPr>
      <w:rFonts w:hint="default" w:ascii="Arial" w:hAnsi="Arial"/>
      <w:b/>
      <w:color w:val="000000"/>
      <w:sz w:val="18"/>
      <w:u w:val="none"/>
    </w:rPr>
  </w:style>
  <w:style w:type="character" w:customStyle="1" w:styleId="124">
    <w:name w:val="portlettitle1"/>
    <w:uiPriority w:val="0"/>
    <w:rPr>
      <w:rFonts w:hint="default" w:ascii="Arial" w:hAnsi="Arial"/>
      <w:b/>
      <w:color w:val="000000"/>
      <w:sz w:val="17"/>
      <w:u w:val="none"/>
    </w:rPr>
  </w:style>
  <w:style w:type="character" w:customStyle="1" w:styleId="125">
    <w:name w:val="parahead11"/>
    <w:qFormat/>
    <w:uiPriority w:val="0"/>
    <w:rPr>
      <w:rFonts w:hint="default" w:ascii="Arial" w:hAnsi="Arial"/>
      <w:b/>
      <w:color w:val="000000"/>
      <w:sz w:val="21"/>
      <w:u w:val="none"/>
    </w:rPr>
  </w:style>
  <w:style w:type="character" w:customStyle="1" w:styleId="126">
    <w:name w:val="bodycopy1"/>
    <w:uiPriority w:val="0"/>
    <w:rPr>
      <w:rFonts w:hint="default" w:ascii="Arial" w:hAnsi="Arial"/>
      <w:color w:val="000000"/>
      <w:sz w:val="18"/>
      <w:u w:val="none"/>
    </w:rPr>
  </w:style>
  <w:style w:type="character" w:customStyle="1" w:styleId="127">
    <w:name w:val="h3 Char"/>
    <w:qFormat/>
    <w:uiPriority w:val="0"/>
    <w:rPr>
      <w:rFonts w:eastAsia="黑体"/>
      <w:b/>
      <w:kern w:val="2"/>
      <w:sz w:val="24"/>
      <w:lang w:val="en-US" w:eastAsia="zh-CN"/>
    </w:rPr>
  </w:style>
  <w:style w:type="character" w:customStyle="1" w:styleId="128">
    <w:name w:val="正文（首行缩进两字） Char1"/>
    <w:qFormat/>
    <w:uiPriority w:val="0"/>
    <w:rPr>
      <w:rFonts w:eastAsia="宋体"/>
      <w:kern w:val="2"/>
      <w:sz w:val="21"/>
      <w:lang w:val="en-US" w:eastAsia="zh-CN"/>
    </w:rPr>
  </w:style>
  <w:style w:type="character" w:customStyle="1" w:styleId="129">
    <w:name w:val="topstoryhead1"/>
    <w:qFormat/>
    <w:uiPriority w:val="0"/>
    <w:rPr>
      <w:rFonts w:hint="default" w:ascii="Arial" w:hAnsi="Arial"/>
      <w:b/>
      <w:color w:val="000000"/>
      <w:sz w:val="27"/>
      <w:u w:val="none"/>
    </w:rPr>
  </w:style>
  <w:style w:type="character" w:customStyle="1" w:styleId="130">
    <w:name w:val="标题 2 Char"/>
    <w:qFormat/>
    <w:uiPriority w:val="0"/>
    <w:rPr>
      <w:rFonts w:ascii="Arial" w:hAnsi="Arial" w:eastAsia="黑体"/>
      <w:b/>
      <w:kern w:val="2"/>
      <w:sz w:val="32"/>
      <w:lang w:val="en-US" w:eastAsia="zh-CN"/>
    </w:rPr>
  </w:style>
  <w:style w:type="character" w:customStyle="1" w:styleId="131">
    <w:name w:val="h4 Char"/>
    <w:qFormat/>
    <w:uiPriority w:val="0"/>
    <w:rPr>
      <w:rFonts w:ascii="Arial" w:hAnsi="Arial" w:eastAsia="黑体"/>
      <w:b/>
      <w:kern w:val="2"/>
      <w:sz w:val="28"/>
      <w:lang w:val="en-US" w:eastAsia="zh-CN"/>
    </w:rPr>
  </w:style>
  <w:style w:type="character" w:customStyle="1" w:styleId="132">
    <w:name w:val="bullet_list_bullet1"/>
    <w:qFormat/>
    <w:uiPriority w:val="0"/>
    <w:rPr>
      <w:color w:val="333333"/>
      <w:sz w:val="26"/>
    </w:rPr>
  </w:style>
  <w:style w:type="character" w:customStyle="1" w:styleId="133">
    <w:name w:val="textfont1"/>
    <w:uiPriority w:val="0"/>
    <w:rPr>
      <w:sz w:val="22"/>
    </w:rPr>
  </w:style>
  <w:style w:type="character" w:customStyle="1" w:styleId="134">
    <w:name w:val="标题 1 Char Char Char Char Char Char Char Char1"/>
    <w:uiPriority w:val="0"/>
    <w:rPr>
      <w:rFonts w:eastAsia="黑体"/>
      <w:b/>
      <w:kern w:val="44"/>
      <w:sz w:val="32"/>
      <w:lang w:val="en-US" w:eastAsia="zh-CN"/>
    </w:rPr>
  </w:style>
  <w:style w:type="character" w:customStyle="1" w:styleId="135">
    <w:name w:val="Heading 4_0"/>
    <w:qFormat/>
    <w:uiPriority w:val="0"/>
    <w:rPr>
      <w:rFonts w:eastAsia="宋体"/>
      <w:b/>
      <w:sz w:val="28"/>
      <w:lang w:val="en-US" w:eastAsia="zh-CN"/>
    </w:rPr>
  </w:style>
  <w:style w:type="character" w:customStyle="1" w:styleId="136">
    <w:name w:val="parahead21"/>
    <w:qFormat/>
    <w:uiPriority w:val="0"/>
    <w:rPr>
      <w:rFonts w:hint="default" w:ascii="Arial" w:hAnsi="Arial"/>
      <w:b/>
      <w:color w:val="666666"/>
      <w:sz w:val="24"/>
      <w:u w:val="none"/>
    </w:rPr>
  </w:style>
  <w:style w:type="character" w:customStyle="1" w:styleId="137">
    <w:name w:val="table-txt12pt-blue1"/>
    <w:qFormat/>
    <w:uiPriority w:val="0"/>
    <w:rPr>
      <w:rFonts w:hint="eastAsia" w:ascii="MingLiU" w:hAnsi="MingLiU" w:eastAsia="MingLiU"/>
      <w:sz w:val="18"/>
    </w:rPr>
  </w:style>
  <w:style w:type="character" w:customStyle="1" w:styleId="138">
    <w:name w:val="特点标题 Char Char Char"/>
    <w:qFormat/>
    <w:uiPriority w:val="0"/>
    <w:rPr>
      <w:rFonts w:eastAsia="宋体"/>
      <w:kern w:val="2"/>
      <w:sz w:val="21"/>
      <w:lang w:val="en-US" w:eastAsia="zh-CN"/>
    </w:rPr>
  </w:style>
  <w:style w:type="paragraph" w:customStyle="1" w:styleId="139">
    <w:name w:val="正文字缩2字"/>
    <w:basedOn w:val="1"/>
    <w:qFormat/>
    <w:uiPriority w:val="0"/>
    <w:pPr>
      <w:widowControl w:val="0"/>
      <w:spacing w:before="60" w:after="60" w:line="360" w:lineRule="auto"/>
      <w:ind w:left="200" w:leftChars="200" w:firstLine="200" w:firstLineChars="200"/>
      <w:jc w:val="both"/>
    </w:pPr>
    <w:rPr>
      <w:kern w:val="2"/>
    </w:rPr>
  </w:style>
  <w:style w:type="paragraph" w:customStyle="1" w:styleId="140">
    <w:name w:val="批注框文本1"/>
    <w:basedOn w:val="1"/>
    <w:uiPriority w:val="0"/>
    <w:rPr>
      <w:sz w:val="18"/>
    </w:rPr>
  </w:style>
  <w:style w:type="paragraph" w:customStyle="1" w:styleId="141">
    <w:name w:val="Table Head"/>
    <w:basedOn w:val="1"/>
    <w:uiPriority w:val="0"/>
    <w:pPr>
      <w:spacing w:after="60" w:line="280" w:lineRule="exact"/>
    </w:pPr>
    <w:rPr>
      <w:rFonts w:ascii="Arial Narrow" w:hAnsi="Arial Narrow"/>
      <w:b/>
      <w:sz w:val="19"/>
    </w:rPr>
  </w:style>
  <w:style w:type="paragraph" w:customStyle="1" w:styleId="142">
    <w:name w:val="xl4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143">
    <w:name w:val="样式 正文文字缩进 2 + Times New Roman"/>
    <w:basedOn w:val="44"/>
    <w:uiPriority w:val="0"/>
    <w:pPr>
      <w:tabs>
        <w:tab w:val="left" w:pos="209"/>
      </w:tabs>
      <w:spacing w:after="0" w:line="360" w:lineRule="auto"/>
      <w:ind w:left="209" w:leftChars="0" w:hanging="425"/>
    </w:pPr>
    <w:rPr>
      <w:sz w:val="24"/>
    </w:rPr>
  </w:style>
  <w:style w:type="paragraph" w:customStyle="1" w:styleId="144">
    <w:name w:val="普通5号字"/>
    <w:basedOn w:val="1"/>
    <w:qFormat/>
    <w:uiPriority w:val="0"/>
    <w:pPr>
      <w:widowControl w:val="0"/>
      <w:autoSpaceDE w:val="0"/>
      <w:autoSpaceDN w:val="0"/>
      <w:adjustRightInd w:val="0"/>
      <w:spacing w:line="320" w:lineRule="atLeast"/>
      <w:jc w:val="center"/>
    </w:pPr>
    <w:rPr>
      <w:kern w:val="2"/>
      <w:sz w:val="26"/>
    </w:rPr>
  </w:style>
  <w:style w:type="paragraph" w:customStyle="1" w:styleId="145">
    <w:name w:val="strike"/>
    <w:basedOn w:val="1"/>
    <w:qFormat/>
    <w:uiPriority w:val="0"/>
    <w:pPr>
      <w:spacing w:before="100" w:after="100"/>
    </w:pPr>
    <w:rPr>
      <w:rFonts w:ascii="Arial Unicode MS" w:hAnsi="Arial Unicode MS"/>
      <w:strike/>
      <w:color w:val="000000"/>
    </w:rPr>
  </w:style>
  <w:style w:type="paragraph" w:customStyle="1" w:styleId="146">
    <w:name w:val="N Bullet 2"/>
    <w:basedOn w:val="147"/>
    <w:qFormat/>
    <w:uiPriority w:val="0"/>
    <w:pPr>
      <w:tabs>
        <w:tab w:val="left" w:pos="864"/>
      </w:tabs>
      <w:ind w:left="864"/>
    </w:pPr>
  </w:style>
  <w:style w:type="paragraph" w:customStyle="1" w:styleId="147">
    <w:name w:val="N Bullet 1"/>
    <w:basedOn w:val="148"/>
    <w:qFormat/>
    <w:uiPriority w:val="0"/>
    <w:pPr>
      <w:tabs>
        <w:tab w:val="left" w:pos="576"/>
      </w:tabs>
      <w:ind w:left="576" w:hanging="288"/>
      <w:jc w:val="left"/>
    </w:pPr>
  </w:style>
  <w:style w:type="paragraph" w:customStyle="1" w:styleId="148">
    <w:name w:val="Norm"/>
    <w:qFormat/>
    <w:uiPriority w:val="0"/>
    <w:pPr>
      <w:spacing w:before="120"/>
      <w:jc w:val="both"/>
    </w:pPr>
    <w:rPr>
      <w:rFonts w:ascii="Times New Roman" w:hAnsi="Times New Roman" w:eastAsia="宋体" w:cs="Times New Roman"/>
      <w:color w:val="000000"/>
      <w:sz w:val="22"/>
      <w:lang w:val="en-US" w:eastAsia="en-US" w:bidi="ar-SA"/>
    </w:rPr>
  </w:style>
  <w:style w:type="paragraph" w:customStyle="1" w:styleId="149">
    <w:name w:val="xl26"/>
    <w:basedOn w:val="1"/>
    <w:qFormat/>
    <w:uiPriority w:val="0"/>
    <w:pPr>
      <w:pBdr>
        <w:left w:val="single" w:color="auto" w:sz="4" w:space="0"/>
      </w:pBdr>
      <w:spacing w:before="100" w:after="100"/>
    </w:pPr>
    <w:rPr>
      <w:rFonts w:ascii="Arial" w:hAnsi="Arial"/>
    </w:rPr>
  </w:style>
  <w:style w:type="paragraph" w:customStyle="1" w:styleId="150">
    <w:name w:val="正文样式1"/>
    <w:basedOn w:val="1"/>
    <w:qFormat/>
    <w:uiPriority w:val="0"/>
    <w:pPr>
      <w:widowControl w:val="0"/>
      <w:spacing w:line="360" w:lineRule="auto"/>
      <w:ind w:firstLine="510"/>
      <w:jc w:val="both"/>
    </w:pPr>
    <w:rPr>
      <w:rFonts w:ascii="Arial" w:hAnsi="Arial"/>
      <w:kern w:val="2"/>
    </w:rPr>
  </w:style>
  <w:style w:type="paragraph" w:customStyle="1" w:styleId="151">
    <w:name w:val="color333333"/>
    <w:basedOn w:val="1"/>
    <w:uiPriority w:val="0"/>
    <w:pPr>
      <w:spacing w:before="100" w:after="100"/>
    </w:pPr>
    <w:rPr>
      <w:rFonts w:ascii="Arial Unicode MS" w:hAnsi="Arial Unicode MS"/>
      <w:color w:val="333333"/>
    </w:rPr>
  </w:style>
  <w:style w:type="paragraph" w:customStyle="1" w:styleId="152">
    <w:name w:val="IBM 正文"/>
    <w:basedOn w:val="1"/>
    <w:qFormat/>
    <w:uiPriority w:val="0"/>
    <w:pPr>
      <w:widowControl w:val="0"/>
      <w:spacing w:line="360" w:lineRule="exact"/>
      <w:jc w:val="both"/>
    </w:pPr>
    <w:rPr>
      <w:kern w:val="2"/>
    </w:rPr>
  </w:style>
  <w:style w:type="paragraph" w:customStyle="1" w:styleId="153">
    <w:name w:val="样式 左 首行缩进:  2 字符"/>
    <w:basedOn w:val="1"/>
    <w:uiPriority w:val="0"/>
    <w:pPr>
      <w:widowControl w:val="0"/>
      <w:spacing w:line="360" w:lineRule="auto"/>
      <w:ind w:firstLine="420" w:firstLineChars="200"/>
    </w:pPr>
    <w:rPr>
      <w:kern w:val="2"/>
    </w:rPr>
  </w:style>
  <w:style w:type="paragraph" w:customStyle="1" w:styleId="154">
    <w:name w:val="*8. General Text"/>
    <w:basedOn w:val="1"/>
    <w:qFormat/>
    <w:uiPriority w:val="0"/>
    <w:pPr>
      <w:overflowPunct w:val="0"/>
      <w:autoSpaceDE w:val="0"/>
      <w:autoSpaceDN w:val="0"/>
      <w:adjustRightInd w:val="0"/>
      <w:spacing w:after="120" w:line="280" w:lineRule="exact"/>
      <w:ind w:firstLine="200" w:firstLineChars="200"/>
      <w:textAlignment w:val="baseline"/>
    </w:pPr>
    <w:rPr>
      <w:rFonts w:ascii="Garamond" w:hAnsi="Garamond"/>
      <w:sz w:val="26"/>
    </w:rPr>
  </w:style>
  <w:style w:type="paragraph" w:customStyle="1" w:styleId="155">
    <w:name w:val="price"/>
    <w:basedOn w:val="1"/>
    <w:qFormat/>
    <w:uiPriority w:val="0"/>
    <w:pPr>
      <w:spacing w:before="100" w:after="100"/>
    </w:pPr>
    <w:rPr>
      <w:rFonts w:ascii="Arial Unicode MS" w:hAnsi="Arial Unicode MS"/>
      <w:color w:val="FF6600"/>
    </w:rPr>
  </w:style>
  <w:style w:type="paragraph" w:customStyle="1" w:styleId="156">
    <w:name w:val="封面标题2"/>
    <w:basedOn w:val="1"/>
    <w:qFormat/>
    <w:uiPriority w:val="0"/>
    <w:pPr>
      <w:jc w:val="right"/>
    </w:pPr>
    <w:rPr>
      <w:rFonts w:ascii="黑体" w:hAnsi="Arial" w:eastAsia="黑体"/>
      <w:sz w:val="44"/>
    </w:rPr>
  </w:style>
  <w:style w:type="paragraph" w:customStyle="1" w:styleId="157">
    <w:name w:val="标题3后正文"/>
    <w:basedOn w:val="29"/>
    <w:uiPriority w:val="0"/>
    <w:pPr>
      <w:spacing w:line="360" w:lineRule="auto"/>
      <w:ind w:left="400" w:leftChars="400" w:firstLine="420"/>
    </w:pPr>
    <w:rPr>
      <w:rFonts w:eastAsia="仿宋_GB2312"/>
      <w:sz w:val="24"/>
    </w:rPr>
  </w:style>
  <w:style w:type="paragraph" w:customStyle="1" w:styleId="158">
    <w:name w:val="本章正文"/>
    <w:basedOn w:val="1"/>
    <w:qFormat/>
    <w:uiPriority w:val="0"/>
    <w:pPr>
      <w:widowControl w:val="0"/>
      <w:adjustRightInd w:val="0"/>
      <w:spacing w:line="360" w:lineRule="auto"/>
      <w:ind w:left="540"/>
      <w:jc w:val="both"/>
    </w:pPr>
    <w:rPr>
      <w:rFonts w:ascii="Arial" w:hAnsi="Arial"/>
      <w:b/>
      <w:kern w:val="2"/>
    </w:rPr>
  </w:style>
  <w:style w:type="paragraph" w:customStyle="1" w:styleId="159">
    <w:name w:val="xl34"/>
    <w:basedOn w:val="1"/>
    <w:qFormat/>
    <w:uiPriority w:val="0"/>
    <w:pPr>
      <w:spacing w:before="100" w:after="100"/>
    </w:pPr>
    <w:rPr>
      <w:rFonts w:ascii="Arial Unicode MS" w:hAnsi="Arial Unicode MS"/>
      <w:b/>
    </w:rPr>
  </w:style>
  <w:style w:type="paragraph" w:customStyle="1" w:styleId="160">
    <w:name w:val="Plain Text_0"/>
    <w:basedOn w:val="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hAnsi="Courier New"/>
      <w:sz w:val="26"/>
    </w:rPr>
  </w:style>
  <w:style w:type="paragraph" w:customStyle="1" w:styleId="161">
    <w:name w:val="scfBereich"/>
    <w:basedOn w:val="1"/>
    <w:uiPriority w:val="0"/>
    <w:pPr>
      <w:spacing w:before="140"/>
    </w:pPr>
    <w:rPr>
      <w:rFonts w:ascii="Arial" w:hAnsi="Arial"/>
      <w:b/>
      <w:sz w:val="22"/>
      <w:lang w:eastAsia="en-US"/>
    </w:rPr>
  </w:style>
  <w:style w:type="paragraph" w:customStyle="1" w:styleId="162">
    <w:name w:val="xl5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after="100"/>
      <w:jc w:val="center"/>
      <w:textAlignment w:val="center"/>
    </w:pPr>
    <w:rPr>
      <w:b/>
      <w:sz w:val="20"/>
    </w:rPr>
  </w:style>
  <w:style w:type="paragraph" w:customStyle="1" w:styleId="163">
    <w:name w:val="标题 5(1.1.1或加重说明)"/>
    <w:basedOn w:val="1"/>
    <w:uiPriority w:val="0"/>
    <w:pPr>
      <w:widowControl w:val="0"/>
      <w:spacing w:line="360" w:lineRule="auto"/>
      <w:jc w:val="both"/>
    </w:pPr>
    <w:rPr>
      <w:rFonts w:ascii="黑体" w:eastAsia="黑体"/>
      <w:b/>
      <w:color w:val="000000"/>
      <w:sz w:val="28"/>
    </w:rPr>
  </w:style>
  <w:style w:type="paragraph" w:customStyle="1" w:styleId="164">
    <w:name w:val="color999999bg"/>
    <w:basedOn w:val="1"/>
    <w:qFormat/>
    <w:uiPriority w:val="0"/>
    <w:pPr>
      <w:shd w:val="clear" w:color="auto" w:fill="999999"/>
      <w:spacing w:before="100" w:after="100"/>
    </w:pPr>
    <w:rPr>
      <w:rFonts w:ascii="Arial Unicode MS" w:hAnsi="Arial Unicode MS"/>
      <w:color w:val="000000"/>
    </w:rPr>
  </w:style>
  <w:style w:type="paragraph" w:customStyle="1" w:styleId="165">
    <w:name w:val="color990000"/>
    <w:basedOn w:val="1"/>
    <w:uiPriority w:val="0"/>
    <w:pPr>
      <w:spacing w:before="100" w:after="100"/>
    </w:pPr>
    <w:rPr>
      <w:rFonts w:ascii="Arial Unicode MS" w:hAnsi="Arial Unicode MS"/>
      <w:color w:val="990000"/>
    </w:rPr>
  </w:style>
  <w:style w:type="paragraph" w:customStyle="1" w:styleId="166">
    <w:name w:val="srchradbtn"/>
    <w:basedOn w:val="1"/>
    <w:uiPriority w:val="0"/>
    <w:pPr>
      <w:shd w:val="clear" w:color="auto" w:fill="E7E7E7"/>
      <w:spacing w:before="100" w:after="100"/>
    </w:pPr>
    <w:rPr>
      <w:rFonts w:ascii="Arial Unicode MS" w:hAnsi="Arial Unicode MS"/>
      <w:color w:val="000000"/>
    </w:rPr>
  </w:style>
  <w:style w:type="paragraph" w:customStyle="1" w:styleId="167">
    <w:name w:val="sth"/>
    <w:basedOn w:val="1"/>
    <w:qFormat/>
    <w:uiPriority w:val="0"/>
    <w:pPr>
      <w:spacing w:before="100" w:after="100"/>
    </w:pPr>
    <w:rPr>
      <w:rFonts w:ascii="Arial Unicode MS" w:hAnsi="Arial Unicode MS"/>
      <w:color w:val="FFFFFF"/>
    </w:rPr>
  </w:style>
  <w:style w:type="paragraph" w:customStyle="1" w:styleId="168">
    <w:name w:val="greytextbld"/>
    <w:basedOn w:val="1"/>
    <w:uiPriority w:val="0"/>
    <w:pPr>
      <w:spacing w:before="100" w:after="100" w:line="195" w:lineRule="atLeast"/>
    </w:pPr>
    <w:rPr>
      <w:rFonts w:ascii="Verdana" w:hAnsi="Verdana"/>
      <w:b/>
      <w:color w:val="666666"/>
      <w:sz w:val="18"/>
    </w:rPr>
  </w:style>
  <w:style w:type="paragraph" w:customStyle="1" w:styleId="169">
    <w:name w:val="Char Char Char"/>
    <w:basedOn w:val="1"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170">
    <w:name w:val="font15"/>
    <w:basedOn w:val="1"/>
    <w:uiPriority w:val="0"/>
    <w:pPr>
      <w:spacing w:before="100" w:after="100"/>
    </w:pPr>
    <w:rPr>
      <w:b/>
      <w:sz w:val="20"/>
    </w:rPr>
  </w:style>
  <w:style w:type="paragraph" w:customStyle="1" w:styleId="171">
    <w:name w:val="dotted"/>
    <w:basedOn w:val="1"/>
    <w:qFormat/>
    <w:uiPriority w:val="0"/>
    <w:pPr>
      <w:shd w:val="clear" w:color="auto" w:fill="FFFFFF"/>
      <w:spacing w:before="100" w:after="100"/>
    </w:pPr>
    <w:rPr>
      <w:rFonts w:ascii="Arial Unicode MS" w:hAnsi="Arial Unicode MS"/>
    </w:rPr>
  </w:style>
  <w:style w:type="paragraph" w:customStyle="1" w:styleId="172">
    <w:name w:val="xl6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after="100"/>
      <w:textAlignment w:val="center"/>
    </w:pPr>
    <w:rPr>
      <w:b/>
      <w:sz w:val="20"/>
    </w:rPr>
  </w:style>
  <w:style w:type="paragraph" w:customStyle="1" w:styleId="173">
    <w:name w:val="font13"/>
    <w:basedOn w:val="1"/>
    <w:qFormat/>
    <w:uiPriority w:val="0"/>
    <w:pPr>
      <w:spacing w:before="100" w:after="100"/>
    </w:pPr>
    <w:rPr>
      <w:sz w:val="20"/>
    </w:rPr>
  </w:style>
  <w:style w:type="paragraph" w:customStyle="1" w:styleId="174">
    <w:name w:val="标题2"/>
    <w:basedOn w:val="2"/>
    <w:next w:val="17"/>
    <w:uiPriority w:val="0"/>
    <w:pPr>
      <w:numPr>
        <w:numId w:val="14"/>
      </w:numPr>
      <w:tabs>
        <w:tab w:val="left" w:pos="425"/>
      </w:tabs>
      <w:spacing w:line="413" w:lineRule="auto"/>
      <w:jc w:val="left"/>
    </w:pPr>
    <w:rPr>
      <w:bCs w:val="0"/>
      <w:sz w:val="44"/>
      <w:szCs w:val="20"/>
    </w:rPr>
  </w:style>
  <w:style w:type="paragraph" w:customStyle="1" w:styleId="175">
    <w:name w:val="二级功能"/>
    <w:basedOn w:val="1"/>
    <w:uiPriority w:val="0"/>
    <w:pPr>
      <w:widowControl w:val="0"/>
      <w:tabs>
        <w:tab w:val="left" w:pos="72"/>
      </w:tabs>
      <w:spacing w:before="120" w:after="120" w:line="400" w:lineRule="exact"/>
      <w:jc w:val="both"/>
    </w:pPr>
    <w:rPr>
      <w:rFonts w:ascii="楷体_GB2312" w:hAnsi="Times" w:eastAsia="Arial"/>
      <w:spacing w:val="20"/>
      <w:kern w:val="2"/>
      <w:sz w:val="26"/>
    </w:rPr>
  </w:style>
  <w:style w:type="paragraph" w:customStyle="1" w:styleId="176">
    <w:name w:val="标题6，带标号"/>
    <w:basedOn w:val="1"/>
    <w:uiPriority w:val="0"/>
    <w:pPr>
      <w:widowControl w:val="0"/>
      <w:numPr>
        <w:ilvl w:val="5"/>
        <w:numId w:val="1"/>
      </w:numPr>
      <w:tabs>
        <w:tab w:val="left" w:pos="0"/>
        <w:tab w:val="left" w:pos="3260"/>
      </w:tabs>
      <w:ind w:left="1134"/>
      <w:outlineLvl w:val="5"/>
    </w:pPr>
    <w:rPr>
      <w:b/>
      <w:kern w:val="2"/>
    </w:rPr>
  </w:style>
  <w:style w:type="paragraph" w:customStyle="1" w:styleId="177">
    <w:name w:val="title1"/>
    <w:basedOn w:val="1"/>
    <w:uiPriority w:val="0"/>
    <w:pPr>
      <w:spacing w:before="100" w:after="100" w:line="405" w:lineRule="atLeast"/>
    </w:pPr>
    <w:rPr>
      <w:rFonts w:ascii="Arial" w:hAnsi="Arial"/>
      <w:sz w:val="38"/>
    </w:rPr>
  </w:style>
  <w:style w:type="paragraph" w:customStyle="1" w:styleId="178">
    <w:name w:val="10. Bullet list"/>
    <w:basedOn w:val="1"/>
    <w:uiPriority w:val="0"/>
    <w:pPr>
      <w:tabs>
        <w:tab w:val="left" w:pos="240"/>
      </w:tabs>
      <w:overflowPunct w:val="0"/>
      <w:autoSpaceDE w:val="0"/>
      <w:autoSpaceDN w:val="0"/>
      <w:adjustRightInd w:val="0"/>
      <w:spacing w:after="120" w:line="280" w:lineRule="exact"/>
      <w:ind w:left="490" w:hanging="245"/>
      <w:textAlignment w:val="baseline"/>
    </w:pPr>
    <w:rPr>
      <w:rFonts w:ascii="Garamond" w:hAnsi="Garamond"/>
      <w:sz w:val="26"/>
    </w:rPr>
  </w:style>
  <w:style w:type="paragraph" w:customStyle="1" w:styleId="179">
    <w:name w:val="层次2"/>
    <w:basedOn w:val="2"/>
    <w:uiPriority w:val="0"/>
    <w:pPr>
      <w:numPr>
        <w:ilvl w:val="0"/>
        <w:numId w:val="0"/>
      </w:numPr>
      <w:tabs>
        <w:tab w:val="left" w:pos="1280"/>
      </w:tabs>
      <w:spacing w:line="415" w:lineRule="auto"/>
      <w:ind w:left="1280" w:hanging="720"/>
    </w:pPr>
    <w:rPr>
      <w:bCs w:val="0"/>
      <w:sz w:val="44"/>
      <w:szCs w:val="20"/>
    </w:rPr>
  </w:style>
  <w:style w:type="paragraph" w:customStyle="1" w:styleId="180">
    <w:name w:val="italicbodycopy"/>
    <w:basedOn w:val="1"/>
    <w:uiPriority w:val="0"/>
    <w:pPr>
      <w:spacing w:before="100" w:after="100" w:line="210" w:lineRule="atLeast"/>
    </w:pPr>
    <w:rPr>
      <w:rFonts w:ascii="Arial" w:hAnsi="Arial" w:eastAsia="Arial Unicode MS"/>
      <w:i/>
      <w:color w:val="000000"/>
      <w:sz w:val="18"/>
    </w:rPr>
  </w:style>
  <w:style w:type="paragraph" w:customStyle="1" w:styleId="181">
    <w:name w:val="本文正文"/>
    <w:basedOn w:val="1"/>
    <w:qFormat/>
    <w:uiPriority w:val="0"/>
    <w:pPr>
      <w:widowControl w:val="0"/>
      <w:spacing w:line="360" w:lineRule="auto"/>
      <w:ind w:firstLine="420"/>
      <w:jc w:val="both"/>
    </w:pPr>
    <w:rPr>
      <w:kern w:val="2"/>
      <w:sz w:val="26"/>
    </w:rPr>
  </w:style>
  <w:style w:type="paragraph" w:customStyle="1" w:styleId="182">
    <w:name w:val="infoblue"/>
    <w:basedOn w:val="1"/>
    <w:uiPriority w:val="0"/>
    <w:pPr>
      <w:spacing w:before="100" w:after="100"/>
    </w:pPr>
    <w:rPr>
      <w:snapToGrid w:val="0"/>
    </w:rPr>
  </w:style>
  <w:style w:type="paragraph" w:customStyle="1" w:styleId="183">
    <w:name w:val="Topic"/>
    <w:basedOn w:val="7"/>
    <w:next w:val="184"/>
    <w:uiPriority w:val="0"/>
    <w:pPr>
      <w:keepNext w:val="0"/>
      <w:keepLines w:val="0"/>
      <w:widowControl/>
      <w:numPr>
        <w:ilvl w:val="0"/>
        <w:numId w:val="15"/>
      </w:numPr>
      <w:tabs>
        <w:tab w:val="left" w:pos="840"/>
      </w:tabs>
      <w:spacing w:before="120" w:after="120" w:line="240" w:lineRule="auto"/>
      <w:jc w:val="left"/>
    </w:pPr>
    <w:rPr>
      <w:rFonts w:ascii="黑体" w:hAnsi="Arial" w:eastAsia="黑体"/>
      <w:b w:val="0"/>
      <w:kern w:val="0"/>
    </w:rPr>
  </w:style>
  <w:style w:type="paragraph" w:customStyle="1" w:styleId="184">
    <w:name w:val="Paragraph"/>
    <w:basedOn w:val="1"/>
    <w:qFormat/>
    <w:uiPriority w:val="0"/>
    <w:pPr>
      <w:ind w:left="400" w:leftChars="400" w:firstLine="397"/>
      <w:jc w:val="both"/>
    </w:pPr>
    <w:rPr>
      <w:rFonts w:ascii="Verdana" w:hAnsi="Verdana"/>
      <w:sz w:val="20"/>
    </w:rPr>
  </w:style>
  <w:style w:type="paragraph" w:customStyle="1" w:styleId="185">
    <w:name w:val="普通 (Web)1"/>
    <w:basedOn w:val="1"/>
    <w:qFormat/>
    <w:uiPriority w:val="0"/>
    <w:rPr>
      <w:rFonts w:ascii="Arial Unicode MS" w:hAnsi="Arial Unicode MS" w:eastAsia="Times New Roman"/>
      <w:color w:val="666666"/>
    </w:rPr>
  </w:style>
  <w:style w:type="paragraph" w:customStyle="1" w:styleId="186">
    <w:name w:val="bulletlist"/>
    <w:basedOn w:val="1"/>
    <w:uiPriority w:val="0"/>
    <w:pPr>
      <w:ind w:left="240"/>
    </w:pPr>
    <w:rPr>
      <w:rFonts w:ascii="Arial Unicode MS" w:hAnsi="Arial Unicode MS"/>
      <w:color w:val="000000"/>
    </w:rPr>
  </w:style>
  <w:style w:type="paragraph" w:customStyle="1" w:styleId="187">
    <w:name w:val="样式 首行缩进:  2 字符"/>
    <w:basedOn w:val="1"/>
    <w:qFormat/>
    <w:uiPriority w:val="0"/>
    <w:pPr>
      <w:widowControl w:val="0"/>
      <w:spacing w:line="360" w:lineRule="auto"/>
      <w:ind w:firstLine="200" w:firstLineChars="200"/>
      <w:jc w:val="both"/>
    </w:pPr>
    <w:rPr>
      <w:kern w:val="2"/>
    </w:rPr>
  </w:style>
  <w:style w:type="paragraph" w:customStyle="1" w:styleId="188">
    <w:name w:val="一级功能"/>
    <w:basedOn w:val="1"/>
    <w:qFormat/>
    <w:uiPriority w:val="0"/>
    <w:pPr>
      <w:widowControl w:val="0"/>
      <w:numPr>
        <w:ilvl w:val="0"/>
        <w:numId w:val="14"/>
      </w:numPr>
      <w:tabs>
        <w:tab w:val="left" w:pos="432"/>
        <w:tab w:val="clear" w:pos="425"/>
      </w:tabs>
      <w:jc w:val="both"/>
    </w:pPr>
    <w:rPr>
      <w:rFonts w:eastAsia="Arial"/>
      <w:kern w:val="2"/>
      <w:sz w:val="26"/>
    </w:rPr>
  </w:style>
  <w:style w:type="paragraph" w:customStyle="1" w:styleId="189">
    <w:name w:val="tdblue"/>
    <w:basedOn w:val="1"/>
    <w:qFormat/>
    <w:uiPriority w:val="0"/>
    <w:pPr>
      <w:shd w:val="clear" w:color="auto" w:fill="3C5F84"/>
      <w:spacing w:before="100" w:after="100"/>
    </w:pPr>
    <w:rPr>
      <w:rFonts w:ascii="Arial Unicode MS" w:hAnsi="Arial Unicode MS"/>
      <w:color w:val="FFFFFF"/>
    </w:rPr>
  </w:style>
  <w:style w:type="paragraph" w:customStyle="1" w:styleId="190">
    <w:name w:val="colordcdcdcbg"/>
    <w:basedOn w:val="1"/>
    <w:uiPriority w:val="0"/>
    <w:pPr>
      <w:shd w:val="clear" w:color="auto" w:fill="DCDCDC"/>
      <w:spacing w:before="100" w:after="100"/>
    </w:pPr>
    <w:rPr>
      <w:rFonts w:ascii="Arial Unicode MS" w:hAnsi="Arial Unicode MS"/>
      <w:color w:val="000000"/>
    </w:rPr>
  </w:style>
  <w:style w:type="paragraph" w:customStyle="1" w:styleId="191">
    <w:name w:val="标题5"/>
    <w:basedOn w:val="5"/>
    <w:next w:val="17"/>
    <w:uiPriority w:val="0"/>
    <w:pPr>
      <w:snapToGrid w:val="0"/>
      <w:spacing w:line="377" w:lineRule="auto"/>
      <w:jc w:val="left"/>
    </w:pPr>
    <w:rPr>
      <w:b w:val="0"/>
      <w:bCs w:val="0"/>
      <w:sz w:val="30"/>
      <w:szCs w:val="20"/>
      <w:u w:val="single"/>
    </w:rPr>
  </w:style>
  <w:style w:type="paragraph" w:customStyle="1" w:styleId="192">
    <w:name w:val="flgd"/>
    <w:basedOn w:val="1"/>
    <w:qFormat/>
    <w:uiPriority w:val="0"/>
    <w:pPr>
      <w:shd w:val="clear" w:color="auto" w:fill="F7F7E7"/>
      <w:spacing w:before="100" w:after="100"/>
    </w:pPr>
    <w:rPr>
      <w:rFonts w:ascii="Arial Unicode MS" w:hAnsi="Arial Unicode MS"/>
    </w:rPr>
  </w:style>
  <w:style w:type="paragraph" w:customStyle="1" w:styleId="193">
    <w:name w:val="popup_title"/>
    <w:basedOn w:val="1"/>
    <w:uiPriority w:val="0"/>
    <w:pPr>
      <w:spacing w:before="100" w:after="100"/>
    </w:pPr>
    <w:rPr>
      <w:rFonts w:ascii="Arial" w:hAnsi="Arial"/>
      <w:color w:val="FFFFFF"/>
    </w:rPr>
  </w:style>
  <w:style w:type="paragraph" w:customStyle="1" w:styleId="194">
    <w:name w:val="排列"/>
    <w:basedOn w:val="1"/>
    <w:qFormat/>
    <w:uiPriority w:val="0"/>
    <w:pPr>
      <w:widowControl w:val="0"/>
      <w:tabs>
        <w:tab w:val="left" w:pos="1260"/>
      </w:tabs>
      <w:jc w:val="both"/>
    </w:pPr>
    <w:rPr>
      <w:kern w:val="2"/>
    </w:rPr>
  </w:style>
  <w:style w:type="paragraph" w:customStyle="1" w:styleId="195">
    <w:name w:val="样式4 Char Char"/>
    <w:basedOn w:val="17"/>
    <w:qFormat/>
    <w:uiPriority w:val="0"/>
    <w:pPr>
      <w:spacing w:line="320" w:lineRule="exact"/>
      <w:ind w:firstLine="496" w:firstLineChars="0"/>
    </w:pPr>
    <w:rPr>
      <w:rFonts w:ascii="楷体_GB2312" w:eastAsia="仿宋_GB2312"/>
      <w:sz w:val="24"/>
    </w:rPr>
  </w:style>
  <w:style w:type="paragraph" w:customStyle="1" w:styleId="196">
    <w:name w:val="Default1"/>
    <w:basedOn w:val="197"/>
    <w:next w:val="197"/>
    <w:uiPriority w:val="0"/>
    <w:rPr>
      <w:sz w:val="24"/>
    </w:rPr>
  </w:style>
  <w:style w:type="paragraph" w:customStyle="1" w:styleId="19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NewRoman,Bold" w:hAnsi="TimesNewRoman,Bold" w:eastAsia="宋体" w:cs="Times New Roman"/>
      <w:lang w:val="en-US" w:eastAsia="zh-CN" w:bidi="ar-SA"/>
    </w:rPr>
  </w:style>
  <w:style w:type="paragraph" w:customStyle="1" w:styleId="198">
    <w:name w:val="样式 标题 3H3H31H32H33H34H35H36H37H38H39H310H311H321H3...1"/>
    <w:basedOn w:val="3"/>
    <w:uiPriority w:val="0"/>
    <w:pPr>
      <w:keepLines w:val="0"/>
      <w:tabs>
        <w:tab w:val="left" w:pos="420"/>
      </w:tabs>
      <w:spacing w:before="0" w:after="0" w:line="360" w:lineRule="auto"/>
      <w:ind w:left="420" w:hanging="420"/>
    </w:pPr>
    <w:rPr>
      <w:rFonts w:eastAsia="宋体"/>
      <w:bCs w:val="0"/>
      <w:sz w:val="30"/>
      <w:szCs w:val="20"/>
    </w:rPr>
  </w:style>
  <w:style w:type="paragraph" w:customStyle="1" w:styleId="199">
    <w:name w:val="项目1"/>
    <w:basedOn w:val="17"/>
    <w:next w:val="17"/>
    <w:qFormat/>
    <w:uiPriority w:val="0"/>
    <w:pPr>
      <w:spacing w:line="360" w:lineRule="auto"/>
      <w:ind w:firstLine="463" w:firstLineChars="192"/>
      <w:jc w:val="left"/>
    </w:pPr>
    <w:rPr>
      <w:b/>
      <w:color w:val="000000"/>
      <w:sz w:val="24"/>
    </w:rPr>
  </w:style>
  <w:style w:type="paragraph" w:customStyle="1" w:styleId="200">
    <w:name w:val="标2正文"/>
    <w:basedOn w:val="1"/>
    <w:uiPriority w:val="0"/>
    <w:pPr>
      <w:widowControl w:val="0"/>
      <w:spacing w:line="400" w:lineRule="exact"/>
      <w:ind w:left="540" w:leftChars="257" w:firstLine="200" w:firstLineChars="200"/>
      <w:jc w:val="both"/>
    </w:pPr>
    <w:rPr>
      <w:kern w:val="2"/>
      <w:sz w:val="26"/>
    </w:rPr>
  </w:style>
  <w:style w:type="paragraph" w:customStyle="1" w:styleId="201">
    <w:name w:val="numberedlist"/>
    <w:basedOn w:val="1"/>
    <w:uiPriority w:val="0"/>
    <w:pPr>
      <w:ind w:left="450"/>
    </w:pPr>
    <w:rPr>
      <w:rFonts w:ascii="Arial Unicode MS" w:hAnsi="Arial Unicode MS"/>
      <w:color w:val="000000"/>
    </w:rPr>
  </w:style>
  <w:style w:type="paragraph" w:customStyle="1" w:styleId="202">
    <w:name w:val="color666666bg"/>
    <w:basedOn w:val="1"/>
    <w:uiPriority w:val="0"/>
    <w:pPr>
      <w:shd w:val="clear" w:color="auto" w:fill="666666"/>
      <w:spacing w:before="100" w:after="100"/>
    </w:pPr>
    <w:rPr>
      <w:rFonts w:ascii="Arial Unicode MS" w:hAnsi="Arial Unicode MS"/>
      <w:color w:val="000000"/>
    </w:rPr>
  </w:style>
  <w:style w:type="paragraph" w:customStyle="1" w:styleId="203">
    <w:name w:val="InfoBlue"/>
    <w:basedOn w:val="1"/>
    <w:next w:val="28"/>
    <w:uiPriority w:val="0"/>
    <w:pPr>
      <w:widowControl w:val="0"/>
      <w:spacing w:after="120" w:line="240" w:lineRule="atLeast"/>
      <w:ind w:left="720"/>
    </w:pPr>
    <w:rPr>
      <w:i/>
      <w:snapToGrid w:val="0"/>
      <w:color w:val="0000FF"/>
      <w:sz w:val="20"/>
    </w:rPr>
  </w:style>
  <w:style w:type="paragraph" w:customStyle="1" w:styleId="204">
    <w:name w:val="no-padding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205">
    <w:name w:val="bold"/>
    <w:basedOn w:val="1"/>
    <w:qFormat/>
    <w:uiPriority w:val="0"/>
    <w:pPr>
      <w:spacing w:before="100" w:after="100"/>
    </w:pPr>
    <w:rPr>
      <w:rFonts w:ascii="Arial Unicode MS" w:hAnsi="Arial Unicode MS"/>
      <w:b/>
      <w:color w:val="000000"/>
    </w:rPr>
  </w:style>
  <w:style w:type="paragraph" w:customStyle="1" w:styleId="206">
    <w:name w:val="JH2"/>
    <w:basedOn w:val="1"/>
    <w:qFormat/>
    <w:uiPriority w:val="0"/>
    <w:pPr>
      <w:widowControl w:val="0"/>
      <w:numPr>
        <w:ilvl w:val="0"/>
        <w:numId w:val="16"/>
      </w:numPr>
      <w:tabs>
        <w:tab w:val="left" w:pos="360"/>
        <w:tab w:val="left" w:pos="425"/>
      </w:tabs>
      <w:spacing w:before="50" w:after="50"/>
      <w:ind w:left="0" w:firstLine="0"/>
      <w:jc w:val="both"/>
    </w:pPr>
    <w:rPr>
      <w:rFonts w:ascii="Book Antiqua" w:hAnsi="Book Antiqua"/>
      <w:b/>
      <w:kern w:val="2"/>
      <w:sz w:val="28"/>
    </w:rPr>
  </w:style>
  <w:style w:type="paragraph" w:customStyle="1" w:styleId="207">
    <w:name w:val="lgray"/>
    <w:basedOn w:val="1"/>
    <w:uiPriority w:val="0"/>
    <w:pPr>
      <w:shd w:val="clear" w:color="auto" w:fill="CCCCCC"/>
      <w:spacing w:before="100" w:after="100"/>
    </w:pPr>
    <w:rPr>
      <w:rFonts w:ascii="Arial Unicode MS" w:hAnsi="Arial Unicode MS"/>
    </w:rPr>
  </w:style>
  <w:style w:type="paragraph" w:customStyle="1" w:styleId="208">
    <w:name w:val="TableHead L"/>
    <w:basedOn w:val="209"/>
    <w:qFormat/>
    <w:uiPriority w:val="0"/>
    <w:rPr>
      <w:rFonts w:ascii="Arial" w:hAnsi="Arial"/>
      <w:b/>
      <w:color w:val="FFFFFF"/>
      <w:sz w:val="20"/>
    </w:rPr>
  </w:style>
  <w:style w:type="paragraph" w:customStyle="1" w:styleId="209">
    <w:name w:val="N TableText"/>
    <w:basedOn w:val="148"/>
    <w:qFormat/>
    <w:uiPriority w:val="0"/>
    <w:pPr>
      <w:ind w:left="-29" w:right="-29"/>
      <w:jc w:val="left"/>
    </w:pPr>
  </w:style>
  <w:style w:type="paragraph" w:customStyle="1" w:styleId="210">
    <w:name w:val="ast"/>
    <w:basedOn w:val="1"/>
    <w:uiPriority w:val="0"/>
    <w:pPr>
      <w:spacing w:before="100" w:after="100"/>
    </w:pPr>
    <w:rPr>
      <w:rFonts w:ascii="Arial Unicode MS" w:hAnsi="Arial Unicode MS"/>
      <w:color w:val="FF3300"/>
    </w:rPr>
  </w:style>
  <w:style w:type="paragraph" w:customStyle="1" w:styleId="211">
    <w:name w:val="xl52"/>
    <w:basedOn w:val="1"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212">
    <w:name w:val="小标题"/>
    <w:basedOn w:val="1"/>
    <w:uiPriority w:val="0"/>
    <w:pPr>
      <w:widowControl w:val="0"/>
      <w:numPr>
        <w:ilvl w:val="0"/>
        <w:numId w:val="17"/>
      </w:numPr>
      <w:tabs>
        <w:tab w:val="left" w:pos="420"/>
      </w:tabs>
      <w:jc w:val="both"/>
    </w:pPr>
    <w:rPr>
      <w:rFonts w:eastAsia="黑体"/>
      <w:b/>
      <w:kern w:val="2"/>
    </w:rPr>
  </w:style>
  <w:style w:type="paragraph" w:customStyle="1" w:styleId="213">
    <w:name w:val="xl64"/>
    <w:basedOn w:val="1"/>
    <w:uiPriority w:val="0"/>
    <w:pPr>
      <w:pBdr>
        <w:left w:val="single" w:color="auto" w:sz="4" w:space="0"/>
      </w:pBdr>
      <w:spacing w:before="100" w:after="100"/>
      <w:jc w:val="right"/>
      <w:textAlignment w:val="center"/>
    </w:pPr>
    <w:rPr>
      <w:b/>
      <w:sz w:val="20"/>
    </w:rPr>
  </w:style>
  <w:style w:type="paragraph" w:customStyle="1" w:styleId="214">
    <w:name w:val="tgreen"/>
    <w:basedOn w:val="1"/>
    <w:qFormat/>
    <w:uiPriority w:val="0"/>
    <w:pPr>
      <w:shd w:val="clear" w:color="auto" w:fill="006666"/>
      <w:spacing w:before="100" w:after="100"/>
    </w:pPr>
    <w:rPr>
      <w:rFonts w:ascii="Arial Unicode MS" w:hAnsi="Arial Unicode MS"/>
      <w:color w:val="FFFFFF"/>
    </w:rPr>
  </w:style>
  <w:style w:type="paragraph" w:customStyle="1" w:styleId="215">
    <w:name w:val="font6"/>
    <w:basedOn w:val="1"/>
    <w:uiPriority w:val="0"/>
    <w:pPr>
      <w:spacing w:before="100" w:after="100"/>
    </w:pPr>
    <w:rPr>
      <w:sz w:val="18"/>
    </w:rPr>
  </w:style>
  <w:style w:type="paragraph" w:customStyle="1" w:styleId="216">
    <w:name w:val="xl63"/>
    <w:basedOn w:val="1"/>
    <w:uiPriority w:val="0"/>
    <w:pPr>
      <w:pBdr>
        <w:top w:val="single" w:color="auto" w:sz="4" w:space="0"/>
        <w:left w:val="single" w:color="auto" w:sz="4" w:space="0"/>
      </w:pBdr>
      <w:spacing w:before="100" w:after="100"/>
      <w:jc w:val="right"/>
      <w:textAlignment w:val="center"/>
    </w:pPr>
    <w:rPr>
      <w:b/>
      <w:sz w:val="20"/>
    </w:rPr>
  </w:style>
  <w:style w:type="paragraph" w:customStyle="1" w:styleId="217">
    <w:name w:val="nowrap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218">
    <w:name w:val="标书正文 Char Char1"/>
    <w:basedOn w:val="1"/>
    <w:uiPriority w:val="0"/>
    <w:pPr>
      <w:widowControl w:val="0"/>
      <w:spacing w:line="500" w:lineRule="exact"/>
      <w:ind w:firstLine="540" w:firstLineChars="225"/>
      <w:jc w:val="both"/>
    </w:pPr>
    <w:rPr>
      <w:kern w:val="2"/>
    </w:rPr>
  </w:style>
  <w:style w:type="paragraph" w:customStyle="1" w:styleId="219">
    <w:name w:val="mdgd"/>
    <w:basedOn w:val="1"/>
    <w:qFormat/>
    <w:uiPriority w:val="0"/>
    <w:pPr>
      <w:shd w:val="clear" w:color="auto" w:fill="CCCC99"/>
      <w:spacing w:before="100" w:after="100" w:line="195" w:lineRule="atLeast"/>
    </w:pPr>
    <w:rPr>
      <w:rFonts w:ascii="Verdana" w:hAnsi="Verdana"/>
      <w:b/>
      <w:color w:val="666633"/>
      <w:sz w:val="18"/>
    </w:rPr>
  </w:style>
  <w:style w:type="paragraph" w:customStyle="1" w:styleId="220">
    <w:name w:val="目录标题"/>
    <w:basedOn w:val="1"/>
    <w:next w:val="63"/>
    <w:qFormat/>
    <w:uiPriority w:val="0"/>
    <w:pPr>
      <w:widowControl w:val="0"/>
      <w:spacing w:before="120" w:after="120" w:line="312" w:lineRule="atLeast"/>
      <w:jc w:val="center"/>
      <w:textAlignment w:val="baseline"/>
    </w:pPr>
    <w:rPr>
      <w:sz w:val="26"/>
    </w:rPr>
  </w:style>
  <w:style w:type="paragraph" w:customStyle="1" w:styleId="221">
    <w:name w:val="cty-tou-border"/>
    <w:basedOn w:val="1"/>
    <w:qFormat/>
    <w:uiPriority w:val="0"/>
    <w:pPr>
      <w:shd w:val="clear" w:color="auto" w:fill="3C5F84"/>
      <w:spacing w:before="100" w:after="100"/>
    </w:pPr>
    <w:rPr>
      <w:rFonts w:ascii="Arial Unicode MS" w:hAnsi="Arial Unicode MS"/>
    </w:rPr>
  </w:style>
  <w:style w:type="paragraph" w:customStyle="1" w:styleId="222">
    <w:name w:val="样式4"/>
    <w:basedOn w:val="1"/>
    <w:qFormat/>
    <w:uiPriority w:val="0"/>
    <w:pPr>
      <w:widowControl w:val="0"/>
      <w:ind w:firstLine="480" w:firstLineChars="200"/>
      <w:jc w:val="both"/>
    </w:pPr>
    <w:rPr>
      <w:rFonts w:eastAsia="仿宋_GB2312"/>
      <w:kern w:val="2"/>
    </w:rPr>
  </w:style>
  <w:style w:type="paragraph" w:customStyle="1" w:styleId="223">
    <w:name w:val="bullet-spacer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224">
    <w:name w:val="marcus"/>
    <w:basedOn w:val="1"/>
    <w:uiPriority w:val="0"/>
    <w:pPr>
      <w:ind w:left="1134"/>
    </w:pPr>
    <w:rPr>
      <w:rFonts w:ascii="Arial" w:hAnsi="Arial"/>
      <w:sz w:val="20"/>
      <w:lang w:val="en-GB" w:eastAsia="en-US"/>
    </w:rPr>
  </w:style>
  <w:style w:type="paragraph" w:customStyle="1" w:styleId="225">
    <w:name w:val="文档正文 Char Char"/>
    <w:basedOn w:val="1"/>
    <w:uiPriority w:val="0"/>
    <w:pPr>
      <w:widowControl w:val="0"/>
      <w:adjustRightInd w:val="0"/>
      <w:spacing w:after="50" w:line="240" w:lineRule="atLeast"/>
      <w:ind w:firstLine="567"/>
      <w:jc w:val="both"/>
      <w:textAlignment w:val="baseline"/>
    </w:pPr>
    <w:rPr>
      <w:kern w:val="2"/>
      <w:sz w:val="28"/>
    </w:rPr>
  </w:style>
  <w:style w:type="paragraph" w:customStyle="1" w:styleId="226">
    <w:name w:val="正文段落"/>
    <w:basedOn w:val="17"/>
    <w:uiPriority w:val="0"/>
    <w:pPr>
      <w:widowControl/>
      <w:overflowPunct w:val="0"/>
      <w:autoSpaceDE w:val="0"/>
      <w:autoSpaceDN w:val="0"/>
      <w:adjustRightInd w:val="0"/>
      <w:spacing w:after="120"/>
      <w:ind w:firstLine="200"/>
      <w:textAlignment w:val="baseline"/>
    </w:pPr>
    <w:rPr>
      <w:kern w:val="0"/>
      <w:sz w:val="24"/>
    </w:rPr>
  </w:style>
  <w:style w:type="paragraph" w:customStyle="1" w:styleId="227">
    <w:name w:val="G_标题3"/>
    <w:basedOn w:val="228"/>
    <w:next w:val="229"/>
    <w:uiPriority w:val="0"/>
    <w:pPr>
      <w:tabs>
        <w:tab w:val="left" w:pos="1680"/>
      </w:tabs>
      <w:ind w:left="1680" w:hanging="420"/>
      <w:outlineLvl w:val="2"/>
    </w:pPr>
  </w:style>
  <w:style w:type="paragraph" w:customStyle="1" w:styleId="228">
    <w:name w:val="G_标题2"/>
    <w:basedOn w:val="1"/>
    <w:next w:val="229"/>
    <w:uiPriority w:val="0"/>
    <w:pPr>
      <w:tabs>
        <w:tab w:val="left" w:pos="540"/>
        <w:tab w:val="left" w:pos="720"/>
      </w:tabs>
      <w:spacing w:before="100" w:after="100" w:line="360" w:lineRule="auto"/>
      <w:ind w:left="200" w:hanging="200"/>
      <w:outlineLvl w:val="1"/>
    </w:pPr>
    <w:rPr>
      <w:rFonts w:eastAsia="黑体"/>
      <w:b/>
      <w:sz w:val="28"/>
    </w:rPr>
  </w:style>
  <w:style w:type="paragraph" w:customStyle="1" w:styleId="229">
    <w:name w:val="G正文_小四"/>
    <w:basedOn w:val="1"/>
    <w:qFormat/>
    <w:uiPriority w:val="0"/>
    <w:pPr>
      <w:widowControl w:val="0"/>
      <w:spacing w:line="360" w:lineRule="auto"/>
      <w:ind w:left="720" w:firstLine="200" w:firstLineChars="200"/>
    </w:pPr>
    <w:rPr>
      <w:kern w:val="2"/>
    </w:rPr>
  </w:style>
  <w:style w:type="paragraph" w:customStyle="1" w:styleId="230">
    <w:name w:val="primbutton"/>
    <w:basedOn w:val="1"/>
    <w:uiPriority w:val="0"/>
    <w:pPr>
      <w:pBdr>
        <w:top w:val="single" w:color="999999" w:sz="12" w:space="0"/>
        <w:left w:val="single" w:color="999999" w:sz="12" w:space="0"/>
        <w:bottom w:val="single" w:color="000000" w:sz="12" w:space="0"/>
        <w:right w:val="single" w:color="000000" w:sz="12" w:space="0"/>
      </w:pBdr>
      <w:shd w:val="clear" w:color="auto" w:fill="333333"/>
      <w:spacing w:before="100" w:after="100"/>
      <w:jc w:val="center"/>
    </w:pPr>
    <w:rPr>
      <w:rFonts w:ascii="Arial" w:hAnsi="Arial"/>
      <w:b/>
      <w:color w:val="FFFFFF"/>
      <w:sz w:val="22"/>
    </w:rPr>
  </w:style>
  <w:style w:type="paragraph" w:customStyle="1" w:styleId="231">
    <w:name w:val="lggraytitle"/>
    <w:basedOn w:val="1"/>
    <w:qFormat/>
    <w:uiPriority w:val="0"/>
    <w:pPr>
      <w:spacing w:before="100" w:after="100" w:line="405" w:lineRule="atLeast"/>
    </w:pPr>
    <w:rPr>
      <w:rFonts w:ascii="Arial Unicode MS" w:hAnsi="Arial Unicode MS"/>
      <w:color w:val="666666"/>
      <w:sz w:val="38"/>
    </w:rPr>
  </w:style>
  <w:style w:type="paragraph" w:customStyle="1" w:styleId="232">
    <w:name w:val="nb2"/>
    <w:basedOn w:val="233"/>
    <w:uiPriority w:val="0"/>
    <w:pPr>
      <w:numPr>
        <w:ilvl w:val="0"/>
        <w:numId w:val="18"/>
      </w:numPr>
      <w:tabs>
        <w:tab w:val="left" w:pos="360"/>
        <w:tab w:val="left" w:pos="432"/>
      </w:tabs>
    </w:pPr>
  </w:style>
  <w:style w:type="paragraph" w:customStyle="1" w:styleId="233">
    <w:name w:val="nb1"/>
    <w:qFormat/>
    <w:uiPriority w:val="0"/>
    <w:pPr>
      <w:tabs>
        <w:tab w:val="left" w:pos="432"/>
      </w:tabs>
      <w:spacing w:before="120"/>
      <w:ind w:left="425" w:hanging="425"/>
    </w:pPr>
    <w:rPr>
      <w:rFonts w:ascii="Times New Roman" w:hAnsi="Times New Roman" w:eastAsia="Times New Roman" w:cs="Times New Roman"/>
      <w:color w:val="000000"/>
      <w:sz w:val="22"/>
      <w:lang w:val="en-US" w:eastAsia="en-US" w:bidi="ar-SA"/>
    </w:rPr>
  </w:style>
  <w:style w:type="paragraph" w:customStyle="1" w:styleId="234">
    <w:name w:val="Style Style Style Style Normal Indent正文（首行缩进两字）表正文正文非缩进特点段1正文不缩进标题4..."/>
    <w:basedOn w:val="1"/>
    <w:qFormat/>
    <w:uiPriority w:val="0"/>
    <w:pPr>
      <w:spacing w:after="50" w:line="300" w:lineRule="auto"/>
      <w:ind w:firstLine="567"/>
    </w:pPr>
    <w:rPr>
      <w:spacing w:val="24"/>
      <w:kern w:val="2"/>
    </w:rPr>
  </w:style>
  <w:style w:type="paragraph" w:customStyle="1" w:styleId="235">
    <w:name w:val="??"/>
    <w:qFormat/>
    <w:uiPriority w:val="0"/>
    <w:pPr>
      <w:widowControl w:val="0"/>
      <w:autoSpaceDE w:val="0"/>
      <w:autoSpaceDN w:val="0"/>
      <w:adjustRightInd w:val="0"/>
      <w:spacing w:line="312" w:lineRule="atLeast"/>
      <w:jc w:val="both"/>
      <w:textAlignment w:val="baseline"/>
    </w:pPr>
    <w:rPr>
      <w:rFonts w:ascii="Times New Roman" w:hAnsi="Times New Roman" w:eastAsia="??" w:cs="Times New Roman"/>
      <w:sz w:val="21"/>
      <w:lang w:val="en-US" w:eastAsia="zh-CN" w:bidi="ar-SA"/>
    </w:rPr>
  </w:style>
  <w:style w:type="paragraph" w:customStyle="1" w:styleId="236">
    <w:name w:val="项目符号1"/>
    <w:basedOn w:val="7"/>
    <w:qFormat/>
    <w:uiPriority w:val="0"/>
    <w:pPr>
      <w:keepNext w:val="0"/>
      <w:tabs>
        <w:tab w:val="left" w:pos="5520"/>
      </w:tabs>
      <w:snapToGrid w:val="0"/>
      <w:spacing w:before="0" w:after="80" w:line="300" w:lineRule="auto"/>
      <w:ind w:left="5520" w:hanging="360"/>
      <w:outlineLvl w:val="9"/>
    </w:pPr>
    <w:rPr>
      <w:b w:val="0"/>
    </w:rPr>
  </w:style>
  <w:style w:type="paragraph" w:customStyle="1" w:styleId="237">
    <w:name w:val="tbimage1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238">
    <w:name w:val="v14-header-2-small1"/>
    <w:basedOn w:val="1"/>
    <w:uiPriority w:val="0"/>
    <w:pPr>
      <w:shd w:val="clear" w:color="auto" w:fill="999999"/>
      <w:spacing w:before="100" w:after="100"/>
    </w:pPr>
    <w:rPr>
      <w:rFonts w:ascii="Arial Unicode MS" w:hAnsi="Arial Unicode MS"/>
      <w:color w:val="FFFFFF"/>
    </w:rPr>
  </w:style>
  <w:style w:type="paragraph" w:customStyle="1" w:styleId="239">
    <w:name w:val="esbp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240">
    <w:name w:val="图表"/>
    <w:basedOn w:val="1"/>
    <w:uiPriority w:val="0"/>
    <w:pPr>
      <w:widowControl w:val="0"/>
      <w:numPr>
        <w:ilvl w:val="0"/>
        <w:numId w:val="19"/>
      </w:numPr>
      <w:tabs>
        <w:tab w:val="left" w:pos="360"/>
      </w:tabs>
      <w:spacing w:line="360" w:lineRule="auto"/>
      <w:jc w:val="center"/>
    </w:pPr>
    <w:rPr>
      <w:kern w:val="2"/>
    </w:rPr>
  </w:style>
  <w:style w:type="paragraph" w:customStyle="1" w:styleId="241">
    <w:name w:val="Char Char1 Char Char1 Char Char Char Char Char Char"/>
    <w:basedOn w:val="1"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242">
    <w:name w:val="xl57"/>
    <w:basedOn w:val="1"/>
    <w:uiPriority w:val="0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after="100"/>
      <w:jc w:val="center"/>
    </w:pPr>
    <w:rPr>
      <w:b/>
      <w:sz w:val="20"/>
    </w:rPr>
  </w:style>
  <w:style w:type="paragraph" w:customStyle="1" w:styleId="243">
    <w:name w:val="color666666"/>
    <w:basedOn w:val="1"/>
    <w:uiPriority w:val="0"/>
    <w:pPr>
      <w:spacing w:before="100" w:after="100"/>
    </w:pPr>
    <w:rPr>
      <w:rFonts w:ascii="Arial Unicode MS" w:hAnsi="Arial Unicode MS"/>
      <w:color w:val="666666"/>
    </w:rPr>
  </w:style>
  <w:style w:type="paragraph" w:customStyle="1" w:styleId="244">
    <w:name w:val="v14-graphic-tab-selected"/>
    <w:basedOn w:val="1"/>
    <w:uiPriority w:val="0"/>
    <w:pPr>
      <w:shd w:val="clear" w:color="auto" w:fill="C8D7E3"/>
      <w:spacing w:before="100" w:after="100"/>
    </w:pPr>
    <w:rPr>
      <w:rFonts w:ascii="Arial Unicode MS" w:hAnsi="Arial Unicode MS"/>
    </w:rPr>
  </w:style>
  <w:style w:type="paragraph" w:customStyle="1" w:styleId="245">
    <w:name w:val="正文编号1"/>
    <w:basedOn w:val="1"/>
    <w:qFormat/>
    <w:uiPriority w:val="0"/>
    <w:pPr>
      <w:widowControl w:val="0"/>
      <w:jc w:val="both"/>
    </w:pPr>
    <w:rPr>
      <w:kern w:val="2"/>
    </w:rPr>
  </w:style>
  <w:style w:type="paragraph" w:customStyle="1" w:styleId="246">
    <w:name w:val="正文表格内容（左对齐）"/>
    <w:basedOn w:val="1"/>
    <w:qFormat/>
    <w:uiPriority w:val="0"/>
    <w:pPr>
      <w:keepNext/>
      <w:jc w:val="both"/>
    </w:pPr>
    <w:rPr>
      <w:rFonts w:ascii="Arial" w:hAnsi="Arial"/>
      <w:sz w:val="18"/>
    </w:rPr>
  </w:style>
  <w:style w:type="paragraph" w:customStyle="1" w:styleId="247">
    <w:name w:val="smallbold"/>
    <w:basedOn w:val="1"/>
    <w:uiPriority w:val="0"/>
    <w:pPr>
      <w:spacing w:before="100" w:after="100"/>
    </w:pPr>
    <w:rPr>
      <w:rFonts w:ascii="Arial Unicode MS" w:hAnsi="Arial Unicode MS"/>
      <w:b/>
      <w:color w:val="000000"/>
      <w:sz w:val="22"/>
    </w:rPr>
  </w:style>
  <w:style w:type="paragraph" w:customStyle="1" w:styleId="248">
    <w:name w:val="标号"/>
    <w:basedOn w:val="5"/>
    <w:uiPriority w:val="0"/>
    <w:pPr>
      <w:numPr>
        <w:ilvl w:val="4"/>
        <w:numId w:val="14"/>
      </w:numPr>
      <w:tabs>
        <w:tab w:val="left" w:pos="1008"/>
      </w:tabs>
      <w:snapToGrid w:val="0"/>
      <w:spacing w:before="0" w:after="0" w:line="460" w:lineRule="atLeast"/>
      <w:outlineLvl w:val="9"/>
    </w:pPr>
    <w:rPr>
      <w:rFonts w:ascii="Arial" w:hAnsi="Arial"/>
      <w:bCs w:val="0"/>
      <w:spacing w:val="6"/>
      <w:sz w:val="24"/>
      <w:szCs w:val="20"/>
      <w:u w:val="single"/>
    </w:rPr>
  </w:style>
  <w:style w:type="paragraph" w:customStyle="1" w:styleId="249">
    <w:name w:val="dbg"/>
    <w:basedOn w:val="1"/>
    <w:uiPriority w:val="0"/>
    <w:pPr>
      <w:shd w:val="clear" w:color="auto" w:fill="FFFFFF"/>
      <w:spacing w:before="100" w:after="100"/>
    </w:pPr>
    <w:rPr>
      <w:rFonts w:ascii="Arial Unicode MS" w:hAnsi="Arial Unicode MS"/>
    </w:rPr>
  </w:style>
  <w:style w:type="paragraph" w:customStyle="1" w:styleId="250">
    <w:name w:val="newmarker"/>
    <w:basedOn w:val="1"/>
    <w:qFormat/>
    <w:uiPriority w:val="0"/>
    <w:pPr>
      <w:spacing w:before="100" w:after="100"/>
    </w:pPr>
    <w:rPr>
      <w:rFonts w:ascii="Arial Unicode MS" w:hAnsi="Arial Unicode MS"/>
      <w:b/>
      <w:color w:val="FF0000"/>
      <w:sz w:val="22"/>
    </w:rPr>
  </w:style>
  <w:style w:type="paragraph" w:customStyle="1" w:styleId="251">
    <w:name w:val="项目2"/>
    <w:basedOn w:val="1"/>
    <w:uiPriority w:val="0"/>
    <w:pPr>
      <w:widowControl w:val="0"/>
      <w:tabs>
        <w:tab w:val="left" w:pos="990"/>
      </w:tabs>
      <w:spacing w:line="300" w:lineRule="auto"/>
      <w:ind w:firstLine="527"/>
    </w:pPr>
    <w:rPr>
      <w:b/>
      <w:snapToGrid w:val="0"/>
      <w:kern w:val="2"/>
    </w:rPr>
  </w:style>
  <w:style w:type="paragraph" w:customStyle="1" w:styleId="252">
    <w:name w:val="a12"/>
    <w:basedOn w:val="1"/>
    <w:next w:val="71"/>
    <w:qFormat/>
    <w:uiPriority w:val="0"/>
    <w:pPr>
      <w:widowControl w:val="0"/>
      <w:jc w:val="both"/>
    </w:pPr>
    <w:rPr>
      <w:kern w:val="2"/>
    </w:rPr>
  </w:style>
  <w:style w:type="paragraph" w:customStyle="1" w:styleId="253">
    <w:name w:val="普通 (Web)3"/>
    <w:basedOn w:val="1"/>
    <w:uiPriority w:val="0"/>
    <w:pPr>
      <w:spacing w:before="100" w:after="100"/>
    </w:pPr>
    <w:rPr>
      <w:rFonts w:ascii="Arial Unicode MS" w:hAnsi="Arial Unicode MS" w:eastAsia="Times New Roman"/>
    </w:rPr>
  </w:style>
  <w:style w:type="paragraph" w:customStyle="1" w:styleId="254">
    <w:name w:val="正文 + 行距: 1.5 倍行距"/>
    <w:basedOn w:val="1"/>
    <w:uiPriority w:val="0"/>
    <w:pPr>
      <w:widowControl w:val="0"/>
      <w:spacing w:line="360" w:lineRule="auto"/>
      <w:jc w:val="both"/>
    </w:pPr>
    <w:rPr>
      <w:kern w:val="2"/>
      <w:sz w:val="26"/>
    </w:rPr>
  </w:style>
  <w:style w:type="paragraph" w:customStyle="1" w:styleId="255">
    <w:name w:val="tbgc"/>
    <w:basedOn w:val="1"/>
    <w:qFormat/>
    <w:uiPriority w:val="0"/>
    <w:pPr>
      <w:shd w:val="clear" w:color="auto" w:fill="006699"/>
      <w:spacing w:before="100" w:after="100"/>
    </w:pPr>
    <w:rPr>
      <w:rFonts w:ascii="Arial Unicode MS" w:hAnsi="Arial Unicode MS"/>
    </w:rPr>
  </w:style>
  <w:style w:type="paragraph" w:customStyle="1" w:styleId="256">
    <w:name w:val="xl37"/>
    <w:basedOn w:val="1"/>
    <w:qFormat/>
    <w:uiPriority w:val="0"/>
    <w:pPr>
      <w:spacing w:before="100" w:after="100"/>
      <w:jc w:val="center"/>
    </w:pPr>
    <w:rPr>
      <w:rFonts w:ascii="Arial" w:hAnsi="Arial"/>
      <w:b/>
    </w:rPr>
  </w:style>
  <w:style w:type="paragraph" w:customStyle="1" w:styleId="257">
    <w:name w:val="colorccccccbg"/>
    <w:basedOn w:val="1"/>
    <w:uiPriority w:val="0"/>
    <w:pPr>
      <w:shd w:val="clear" w:color="auto" w:fill="CCCCCC"/>
      <w:spacing w:before="100" w:after="100"/>
    </w:pPr>
    <w:rPr>
      <w:rFonts w:ascii="Arial Unicode MS" w:hAnsi="Arial Unicode MS"/>
      <w:color w:val="000000"/>
    </w:rPr>
  </w:style>
  <w:style w:type="paragraph" w:customStyle="1" w:styleId="258">
    <w:name w:val="段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9">
    <w:name w:val="lbg"/>
    <w:basedOn w:val="1"/>
    <w:qFormat/>
    <w:uiPriority w:val="0"/>
    <w:pPr>
      <w:shd w:val="clear" w:color="auto" w:fill="C8D7E3"/>
      <w:spacing w:before="100" w:after="100"/>
      <w:textAlignment w:val="top"/>
    </w:pPr>
    <w:rPr>
      <w:rFonts w:ascii="Arial Unicode MS" w:hAnsi="Arial Unicode MS"/>
    </w:rPr>
  </w:style>
  <w:style w:type="paragraph" w:customStyle="1" w:styleId="260">
    <w:name w:val="Body-indent"/>
    <w:basedOn w:val="1"/>
    <w:qFormat/>
    <w:uiPriority w:val="0"/>
    <w:pPr>
      <w:widowControl w:val="0"/>
      <w:spacing w:line="280" w:lineRule="exact"/>
      <w:ind w:right="-19" w:firstLine="240"/>
    </w:pPr>
    <w:rPr>
      <w:rFonts w:ascii="Arial" w:hAnsi="Arial"/>
      <w:sz w:val="19"/>
    </w:rPr>
  </w:style>
  <w:style w:type="paragraph" w:customStyle="1" w:styleId="261">
    <w:name w:val="Number List"/>
    <w:basedOn w:val="1"/>
    <w:uiPriority w:val="0"/>
    <w:pPr>
      <w:widowControl w:val="0"/>
      <w:spacing w:after="120"/>
      <w:ind w:left="720" w:hanging="360"/>
    </w:pPr>
    <w:rPr>
      <w:spacing w:val="2"/>
    </w:rPr>
  </w:style>
  <w:style w:type="paragraph" w:customStyle="1" w:styleId="262">
    <w:name w:val="color990000bld"/>
    <w:basedOn w:val="1"/>
    <w:uiPriority w:val="0"/>
    <w:pPr>
      <w:spacing w:before="100" w:after="100"/>
    </w:pPr>
    <w:rPr>
      <w:rFonts w:ascii="Arial Unicode MS" w:hAnsi="Arial Unicode MS"/>
      <w:b/>
      <w:color w:val="990000"/>
    </w:rPr>
  </w:style>
  <w:style w:type="paragraph" w:customStyle="1" w:styleId="263">
    <w:name w:val="error"/>
    <w:basedOn w:val="1"/>
    <w:uiPriority w:val="0"/>
    <w:pPr>
      <w:spacing w:before="100" w:after="100"/>
    </w:pPr>
    <w:rPr>
      <w:rFonts w:ascii="Arial Unicode MS" w:hAnsi="Arial Unicode MS"/>
      <w:color w:val="FF0000"/>
    </w:rPr>
  </w:style>
  <w:style w:type="paragraph" w:customStyle="1" w:styleId="264">
    <w:name w:val="缩进正文"/>
    <w:basedOn w:val="1"/>
    <w:uiPriority w:val="0"/>
    <w:pPr>
      <w:widowControl w:val="0"/>
      <w:spacing w:before="50"/>
      <w:ind w:firstLine="200" w:firstLineChars="200"/>
      <w:jc w:val="both"/>
    </w:pPr>
    <w:rPr>
      <w:rFonts w:eastAsia="楷体_GB2312"/>
      <w:kern w:val="2"/>
    </w:rPr>
  </w:style>
  <w:style w:type="paragraph" w:customStyle="1" w:styleId="265">
    <w:name w:val="规范正文"/>
    <w:basedOn w:val="1"/>
    <w:uiPriority w:val="0"/>
    <w:pPr>
      <w:widowControl w:val="0"/>
      <w:adjustRightInd w:val="0"/>
      <w:spacing w:line="360" w:lineRule="auto"/>
      <w:ind w:left="480"/>
      <w:jc w:val="both"/>
      <w:textAlignment w:val="baseline"/>
    </w:pPr>
  </w:style>
  <w:style w:type="paragraph" w:customStyle="1" w:styleId="266">
    <w:name w:val="样式6"/>
    <w:basedOn w:val="1"/>
    <w:qFormat/>
    <w:uiPriority w:val="0"/>
    <w:pPr>
      <w:widowControl w:val="0"/>
      <w:tabs>
        <w:tab w:val="left" w:pos="720"/>
      </w:tabs>
      <w:spacing w:line="480" w:lineRule="auto"/>
      <w:ind w:left="720" w:hanging="360"/>
      <w:jc w:val="both"/>
    </w:pPr>
    <w:rPr>
      <w:b/>
      <w:kern w:val="2"/>
    </w:rPr>
  </w:style>
  <w:style w:type="paragraph" w:customStyle="1" w:styleId="267">
    <w:name w:val="正文缩进小五"/>
    <w:basedOn w:val="1"/>
    <w:qFormat/>
    <w:uiPriority w:val="0"/>
    <w:pPr>
      <w:widowControl w:val="0"/>
      <w:spacing w:before="120" w:after="120" w:line="360" w:lineRule="auto"/>
      <w:ind w:left="163" w:leftChars="68" w:firstLine="480" w:firstLineChars="200"/>
      <w:jc w:val="both"/>
    </w:pPr>
    <w:rPr>
      <w:color w:val="000000"/>
      <w:kern w:val="2"/>
    </w:rPr>
  </w:style>
  <w:style w:type="paragraph" w:customStyle="1" w:styleId="268">
    <w:name w:val="xl25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after="100"/>
      <w:jc w:val="center"/>
    </w:pPr>
    <w:rPr>
      <w:rFonts w:ascii="Arial" w:hAnsi="Arial"/>
      <w:b/>
    </w:rPr>
  </w:style>
  <w:style w:type="paragraph" w:customStyle="1" w:styleId="269">
    <w:name w:val="Table Heading"/>
    <w:basedOn w:val="270"/>
    <w:uiPriority w:val="0"/>
    <w:pPr>
      <w:keepLines/>
      <w:spacing w:before="120" w:after="120"/>
    </w:pPr>
    <w:rPr>
      <w:rFonts w:ascii="Book Antiqua" w:hAnsi="Book Antiqua" w:eastAsia="宋体"/>
      <w:b/>
      <w:sz w:val="16"/>
      <w:lang w:eastAsia="zh-CN"/>
    </w:rPr>
  </w:style>
  <w:style w:type="paragraph" w:customStyle="1" w:styleId="270">
    <w:name w:val="Table Text"/>
    <w:basedOn w:val="1"/>
    <w:qFormat/>
    <w:uiPriority w:val="0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6"/>
      <w:lang w:eastAsia="en-US"/>
    </w:rPr>
  </w:style>
  <w:style w:type="paragraph" w:customStyle="1" w:styleId="271">
    <w:name w:val="Style Style List Bullet 2 + After:  6 pt + Not Bold"/>
    <w:basedOn w:val="1"/>
    <w:uiPriority w:val="0"/>
    <w:pPr>
      <w:numPr>
        <w:ilvl w:val="0"/>
        <w:numId w:val="20"/>
      </w:numPr>
      <w:spacing w:after="120" w:line="300" w:lineRule="auto"/>
    </w:pPr>
    <w:rPr>
      <w:rFonts w:ascii="Times" w:hAnsi="Times"/>
      <w:spacing w:val="24"/>
    </w:rPr>
  </w:style>
  <w:style w:type="paragraph" w:customStyle="1" w:styleId="272">
    <w:name w:val="content"/>
    <w:basedOn w:val="1"/>
    <w:uiPriority w:val="0"/>
    <w:pPr>
      <w:spacing w:before="100" w:after="100"/>
    </w:pPr>
    <w:rPr>
      <w:rFonts w:ascii="Arial Unicode MS" w:hAnsi="Arial Unicode MS"/>
      <w:color w:val="000000"/>
    </w:rPr>
  </w:style>
  <w:style w:type="paragraph" w:customStyle="1" w:styleId="273">
    <w:name w:val="themebody"/>
    <w:basedOn w:val="1"/>
    <w:uiPriority w:val="0"/>
    <w:pPr>
      <w:spacing w:before="100" w:after="100"/>
    </w:pPr>
    <w:rPr>
      <w:rFonts w:ascii="Arial Unicode MS" w:hAnsi="Arial Unicode MS"/>
      <w:color w:val="FFFFFF"/>
    </w:rPr>
  </w:style>
  <w:style w:type="paragraph" w:customStyle="1" w:styleId="274">
    <w:name w:val="font7"/>
    <w:basedOn w:val="1"/>
    <w:qFormat/>
    <w:uiPriority w:val="0"/>
    <w:pPr>
      <w:spacing w:before="100" w:after="100"/>
    </w:pPr>
    <w:rPr>
      <w:rFonts w:ascii="Arial" w:hAnsi="Arial"/>
    </w:rPr>
  </w:style>
  <w:style w:type="paragraph" w:customStyle="1" w:styleId="275">
    <w:name w:val="正文（行首索进）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kern w:val="2"/>
    </w:rPr>
  </w:style>
  <w:style w:type="paragraph" w:customStyle="1" w:styleId="276">
    <w:name w:val="普通 (Web)6"/>
    <w:basedOn w:val="1"/>
    <w:qFormat/>
    <w:uiPriority w:val="0"/>
    <w:pPr>
      <w:spacing w:before="100" w:after="100"/>
    </w:pPr>
    <w:rPr>
      <w:rFonts w:ascii="Arial Unicode MS" w:hAnsi="Arial Unicode MS" w:eastAsia="Times New Roman"/>
    </w:rPr>
  </w:style>
  <w:style w:type="paragraph" w:customStyle="1" w:styleId="277">
    <w:name w:val="theme"/>
    <w:basedOn w:val="1"/>
    <w:qFormat/>
    <w:uiPriority w:val="0"/>
    <w:pPr>
      <w:shd w:val="clear" w:color="auto" w:fill="003366"/>
      <w:spacing w:before="100" w:after="100"/>
    </w:pPr>
    <w:rPr>
      <w:rFonts w:ascii="Arial Unicode MS" w:hAnsi="Arial Unicode MS"/>
      <w:color w:val="000000"/>
    </w:rPr>
  </w:style>
  <w:style w:type="paragraph" w:customStyle="1" w:styleId="278">
    <w:name w:val="large"/>
    <w:basedOn w:val="1"/>
    <w:qFormat/>
    <w:uiPriority w:val="0"/>
    <w:pPr>
      <w:spacing w:before="100" w:after="100"/>
    </w:pPr>
    <w:rPr>
      <w:rFonts w:ascii="Arial Unicode MS" w:hAnsi="Arial Unicode MS"/>
      <w:color w:val="000000"/>
      <w:sz w:val="26"/>
    </w:rPr>
  </w:style>
  <w:style w:type="paragraph" w:customStyle="1" w:styleId="279">
    <w:name w:val="tbdark"/>
    <w:basedOn w:val="1"/>
    <w:qFormat/>
    <w:uiPriority w:val="0"/>
    <w:pPr>
      <w:shd w:val="clear" w:color="auto" w:fill="A3AAB0"/>
      <w:spacing w:before="100" w:after="100"/>
    </w:pPr>
    <w:rPr>
      <w:rFonts w:ascii="Arial Unicode MS" w:hAnsi="Arial Unicode MS"/>
    </w:rPr>
  </w:style>
  <w:style w:type="paragraph" w:customStyle="1" w:styleId="280">
    <w:name w:val="xl6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after="100"/>
      <w:textAlignment w:val="center"/>
    </w:pPr>
    <w:rPr>
      <w:b/>
      <w:sz w:val="20"/>
    </w:rPr>
  </w:style>
  <w:style w:type="paragraph" w:customStyle="1" w:styleId="281">
    <w:name w:val="封面公司名英文"/>
    <w:basedOn w:val="1"/>
    <w:uiPriority w:val="0"/>
    <w:pPr>
      <w:jc w:val="center"/>
    </w:pPr>
    <w:rPr>
      <w:rFonts w:ascii="Arial" w:hAnsi="Arial"/>
      <w:b/>
      <w:sz w:val="26"/>
    </w:rPr>
  </w:style>
  <w:style w:type="paragraph" w:customStyle="1" w:styleId="282">
    <w:name w:val="colore7e7e7bg"/>
    <w:basedOn w:val="1"/>
    <w:qFormat/>
    <w:uiPriority w:val="0"/>
    <w:pPr>
      <w:shd w:val="clear" w:color="auto" w:fill="E7E7E7"/>
      <w:spacing w:before="100" w:after="100"/>
    </w:pPr>
    <w:rPr>
      <w:rFonts w:ascii="Arial Unicode MS" w:hAnsi="Arial Unicode MS"/>
      <w:color w:val="000000"/>
    </w:rPr>
  </w:style>
  <w:style w:type="paragraph" w:customStyle="1" w:styleId="283">
    <w:name w:val="样式1"/>
    <w:basedOn w:val="1"/>
    <w:qFormat/>
    <w:uiPriority w:val="0"/>
    <w:pPr>
      <w:keepNext/>
      <w:widowControl w:val="0"/>
      <w:numPr>
        <w:ilvl w:val="0"/>
        <w:numId w:val="21"/>
      </w:numPr>
      <w:tabs>
        <w:tab w:val="left" w:pos="209"/>
      </w:tabs>
      <w:spacing w:before="120" w:after="120"/>
      <w:outlineLvl w:val="0"/>
    </w:pPr>
    <w:rPr>
      <w:rFonts w:ascii="黑体" w:hAnsi="Arial" w:eastAsia="黑体"/>
      <w:b/>
      <w:sz w:val="32"/>
    </w:rPr>
  </w:style>
  <w:style w:type="paragraph" w:customStyle="1" w:styleId="284">
    <w:name w:val="Index"/>
    <w:basedOn w:val="1"/>
    <w:qFormat/>
    <w:uiPriority w:val="0"/>
    <w:pPr>
      <w:widowControl w:val="0"/>
      <w:spacing w:after="240"/>
    </w:pPr>
    <w:rPr>
      <w:rFonts w:ascii="Arial" w:hAnsi="Arial"/>
      <w:b/>
      <w:lang w:eastAsia="en-US"/>
    </w:rPr>
  </w:style>
  <w:style w:type="paragraph" w:customStyle="1" w:styleId="285">
    <w:name w:val="bluebullet"/>
    <w:basedOn w:val="1"/>
    <w:qFormat/>
    <w:uiPriority w:val="0"/>
    <w:pPr>
      <w:spacing w:before="100" w:after="100"/>
    </w:pPr>
    <w:rPr>
      <w:rFonts w:ascii="Arial Unicode MS" w:hAnsi="Arial Unicode MS"/>
      <w:color w:val="006699"/>
    </w:rPr>
  </w:style>
  <w:style w:type="paragraph" w:customStyle="1" w:styleId="286">
    <w:name w:val="G_标题4"/>
    <w:basedOn w:val="227"/>
    <w:next w:val="229"/>
    <w:qFormat/>
    <w:uiPriority w:val="0"/>
    <w:pPr>
      <w:tabs>
        <w:tab w:val="left" w:pos="2100"/>
        <w:tab w:val="clear" w:pos="1680"/>
      </w:tabs>
      <w:spacing w:before="312" w:after="312"/>
      <w:ind w:left="2100"/>
      <w:outlineLvl w:val="3"/>
    </w:pPr>
  </w:style>
  <w:style w:type="paragraph" w:customStyle="1" w:styleId="287">
    <w:name w:val="country"/>
    <w:basedOn w:val="1"/>
    <w:qFormat/>
    <w:uiPriority w:val="0"/>
    <w:pPr>
      <w:spacing w:before="100" w:after="100"/>
    </w:pPr>
    <w:rPr>
      <w:rFonts w:ascii="Arial Unicode MS" w:hAnsi="Arial Unicode MS"/>
      <w:color w:val="C8D7E3"/>
    </w:rPr>
  </w:style>
  <w:style w:type="paragraph" w:customStyle="1" w:styleId="288">
    <w:name w:val="层次5"/>
    <w:basedOn w:val="5"/>
    <w:qFormat/>
    <w:uiPriority w:val="0"/>
    <w:pPr>
      <w:numPr>
        <w:ilvl w:val="3"/>
        <w:numId w:val="14"/>
      </w:numPr>
      <w:tabs>
        <w:tab w:val="left" w:pos="864"/>
      </w:tabs>
      <w:spacing w:line="360" w:lineRule="auto"/>
    </w:pPr>
    <w:rPr>
      <w:bCs w:val="0"/>
      <w:sz w:val="24"/>
      <w:szCs w:val="20"/>
    </w:rPr>
  </w:style>
  <w:style w:type="paragraph" w:customStyle="1" w:styleId="289">
    <w:name w:val="Textkörper.contents.body text"/>
    <w:basedOn w:val="1"/>
    <w:qFormat/>
    <w:uiPriority w:val="0"/>
    <w:pPr>
      <w:widowControl w:val="0"/>
      <w:jc w:val="both"/>
    </w:pPr>
    <w:rPr>
      <w:rFonts w:ascii="Garamond" w:hAnsi="Garamond"/>
      <w:sz w:val="22"/>
      <w:lang w:eastAsia="en-US"/>
    </w:rPr>
  </w:style>
  <w:style w:type="paragraph" w:customStyle="1" w:styleId="290">
    <w:name w:val="xl66"/>
    <w:basedOn w:val="1"/>
    <w:qFormat/>
    <w:uiPriority w:val="0"/>
    <w:pPr>
      <w:pBdr>
        <w:bottom w:val="single" w:color="auto" w:sz="4" w:space="0"/>
      </w:pBdr>
      <w:spacing w:before="100" w:after="100"/>
      <w:jc w:val="center"/>
    </w:pPr>
    <w:rPr>
      <w:b/>
      <w:sz w:val="20"/>
    </w:rPr>
  </w:style>
  <w:style w:type="paragraph" w:customStyle="1" w:styleId="291">
    <w:name w:val="样式 首行缩进:  2 字符 Char Char Char Char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kern w:val="2"/>
    </w:rPr>
  </w:style>
  <w:style w:type="paragraph" w:customStyle="1" w:styleId="292">
    <w:name w:val="xl32"/>
    <w:basedOn w:val="1"/>
    <w:qFormat/>
    <w:uiPriority w:val="0"/>
    <w:pPr>
      <w:spacing w:before="100" w:after="100"/>
    </w:pPr>
    <w:rPr>
      <w:rFonts w:ascii="Arial" w:hAnsi="Arial"/>
    </w:rPr>
  </w:style>
  <w:style w:type="paragraph" w:customStyle="1" w:styleId="293">
    <w:name w:val="样式 样式5 + 非加粗"/>
    <w:basedOn w:val="1"/>
    <w:qFormat/>
    <w:uiPriority w:val="0"/>
    <w:pPr>
      <w:widowControl w:val="0"/>
      <w:tabs>
        <w:tab w:val="left" w:pos="209"/>
      </w:tabs>
      <w:spacing w:line="360" w:lineRule="auto"/>
      <w:ind w:left="209" w:hanging="425"/>
      <w:jc w:val="both"/>
    </w:pPr>
    <w:rPr>
      <w:kern w:val="2"/>
    </w:rPr>
  </w:style>
  <w:style w:type="paragraph" w:customStyle="1" w:styleId="294">
    <w:name w:val="图"/>
    <w:basedOn w:val="1"/>
    <w:uiPriority w:val="0"/>
    <w:pPr>
      <w:keepNext/>
      <w:widowControl w:val="0"/>
      <w:adjustRightInd w:val="0"/>
      <w:spacing w:before="60" w:after="60" w:line="300" w:lineRule="auto"/>
      <w:jc w:val="center"/>
      <w:textAlignment w:val="center"/>
    </w:pPr>
    <w:rPr>
      <w:snapToGrid w:val="0"/>
      <w:spacing w:val="20"/>
    </w:rPr>
  </w:style>
  <w:style w:type="paragraph" w:customStyle="1" w:styleId="295">
    <w:name w:val="font9"/>
    <w:basedOn w:val="1"/>
    <w:qFormat/>
    <w:uiPriority w:val="0"/>
    <w:pPr>
      <w:spacing w:before="100" w:after="100"/>
    </w:pPr>
  </w:style>
  <w:style w:type="paragraph" w:customStyle="1" w:styleId="296">
    <w:name w:val="Wimage"/>
    <w:next w:val="297"/>
    <w:qFormat/>
    <w:uiPriority w:val="0"/>
    <w:pPr>
      <w:spacing w:before="120"/>
      <w:jc w:val="center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customStyle="1" w:styleId="297">
    <w:name w:val="AR_Norm"/>
    <w:uiPriority w:val="0"/>
    <w:pPr>
      <w:spacing w:before="120"/>
      <w:jc w:val="both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customStyle="1" w:styleId="298">
    <w:name w:val="样式 首行缩进:  2 字符 Char Char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kern w:val="2"/>
    </w:rPr>
  </w:style>
  <w:style w:type="paragraph" w:customStyle="1" w:styleId="299">
    <w:name w:val="Image Header"/>
    <w:basedOn w:val="5"/>
    <w:qFormat/>
    <w:uiPriority w:val="0"/>
    <w:pPr>
      <w:widowControl/>
      <w:spacing w:before="0" w:after="0" w:line="240" w:lineRule="auto"/>
      <w:jc w:val="center"/>
    </w:pPr>
    <w:rPr>
      <w:rFonts w:ascii="Arial" w:hAnsi="Arial"/>
      <w:bCs w:val="0"/>
      <w:color w:val="000000"/>
      <w:kern w:val="0"/>
      <w:sz w:val="20"/>
      <w:szCs w:val="20"/>
      <w:lang w:eastAsia="en-US"/>
    </w:rPr>
  </w:style>
  <w:style w:type="paragraph" w:customStyle="1" w:styleId="300">
    <w:name w:val="o"/>
    <w:basedOn w:val="1"/>
    <w:qFormat/>
    <w:uiPriority w:val="0"/>
    <w:pPr>
      <w:spacing w:before="100" w:after="100"/>
    </w:pPr>
    <w:rPr>
      <w:rFonts w:ascii="Arial Unicode MS" w:hAnsi="Arial Unicode MS" w:eastAsia="Arial Unicode MS"/>
      <w:color w:val="000000"/>
    </w:rPr>
  </w:style>
  <w:style w:type="paragraph" w:customStyle="1" w:styleId="301">
    <w:name w:val="tgray"/>
    <w:basedOn w:val="1"/>
    <w:qFormat/>
    <w:uiPriority w:val="0"/>
    <w:pPr>
      <w:shd w:val="clear" w:color="auto" w:fill="666666"/>
      <w:spacing w:before="100" w:after="100"/>
    </w:pPr>
    <w:rPr>
      <w:rFonts w:ascii="Arial Unicode MS" w:hAnsi="Arial Unicode MS"/>
      <w:color w:val="FFFFFF"/>
    </w:rPr>
  </w:style>
  <w:style w:type="paragraph" w:customStyle="1" w:styleId="302">
    <w:name w:val="n1"/>
    <w:basedOn w:val="1"/>
    <w:qFormat/>
    <w:uiPriority w:val="0"/>
    <w:pPr>
      <w:keepNext/>
      <w:keepLines/>
      <w:widowControl w:val="0"/>
      <w:adjustRightInd w:val="0"/>
      <w:spacing w:line="100" w:lineRule="atLeast"/>
      <w:jc w:val="both"/>
      <w:textAlignment w:val="baseline"/>
    </w:pPr>
    <w:rPr>
      <w:kern w:val="44"/>
      <w:sz w:val="18"/>
    </w:rPr>
  </w:style>
  <w:style w:type="paragraph" w:customStyle="1" w:styleId="303">
    <w:name w:val="普通 (Web)5"/>
    <w:basedOn w:val="1"/>
    <w:qFormat/>
    <w:uiPriority w:val="0"/>
    <w:pPr>
      <w:spacing w:before="100" w:after="100"/>
    </w:pPr>
    <w:rPr>
      <w:rFonts w:ascii="Arial Unicode MS" w:hAnsi="Arial Unicode MS" w:eastAsia="Times New Roman"/>
    </w:rPr>
  </w:style>
  <w:style w:type="paragraph" w:customStyle="1" w:styleId="304">
    <w:name w:val="样式 1 + 行距: 1.5 倍行距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kern w:val="2"/>
    </w:rPr>
  </w:style>
  <w:style w:type="paragraph" w:customStyle="1" w:styleId="305">
    <w:name w:val="Heading Bar"/>
    <w:basedOn w:val="1"/>
    <w:next w:val="3"/>
    <w:qFormat/>
    <w:uiPriority w:val="0"/>
    <w:pPr>
      <w:keepNext/>
      <w:keepLines/>
      <w:shd w:val="solid" w:color="auto" w:fill="auto"/>
      <w:spacing w:before="240"/>
      <w:ind w:right="6612"/>
    </w:pPr>
    <w:rPr>
      <w:color w:val="FFFFFF"/>
      <w:sz w:val="8"/>
      <w:lang w:val="en-GB" w:eastAsia="en-US"/>
    </w:rPr>
  </w:style>
  <w:style w:type="paragraph" w:customStyle="1" w:styleId="306">
    <w:name w:val="pagetitle"/>
    <w:basedOn w:val="1"/>
    <w:qFormat/>
    <w:uiPriority w:val="0"/>
    <w:pPr>
      <w:spacing w:before="100" w:after="100" w:line="390" w:lineRule="atLeast"/>
    </w:pPr>
    <w:rPr>
      <w:rFonts w:ascii="Arial Black" w:hAnsi="Arial Black"/>
      <w:sz w:val="36"/>
    </w:rPr>
  </w:style>
  <w:style w:type="paragraph" w:customStyle="1" w:styleId="307">
    <w:name w:val="bbg"/>
    <w:basedOn w:val="1"/>
    <w:qFormat/>
    <w:uiPriority w:val="0"/>
    <w:pPr>
      <w:shd w:val="clear" w:color="auto" w:fill="000000"/>
      <w:spacing w:before="100" w:after="100"/>
    </w:pPr>
    <w:rPr>
      <w:rFonts w:ascii="Arial Unicode MS" w:hAnsi="Arial Unicode MS"/>
    </w:rPr>
  </w:style>
  <w:style w:type="paragraph" w:customStyle="1" w:styleId="308">
    <w:name w:val="font5"/>
    <w:basedOn w:val="1"/>
    <w:qFormat/>
    <w:uiPriority w:val="0"/>
    <w:pPr>
      <w:spacing w:before="100" w:after="100"/>
    </w:pPr>
  </w:style>
  <w:style w:type="paragraph" w:customStyle="1" w:styleId="309">
    <w:name w:val="封面公司名中文"/>
    <w:basedOn w:val="1"/>
    <w:qFormat/>
    <w:uiPriority w:val="0"/>
    <w:pPr>
      <w:jc w:val="center"/>
    </w:pPr>
    <w:rPr>
      <w:rFonts w:ascii="黑体" w:hAnsi="Arial" w:eastAsia="黑体"/>
      <w:sz w:val="30"/>
    </w:rPr>
  </w:style>
  <w:style w:type="paragraph" w:customStyle="1" w:styleId="310">
    <w:name w:val="正文文字缩进粗体"/>
    <w:basedOn w:val="29"/>
    <w:qFormat/>
    <w:uiPriority w:val="0"/>
    <w:pPr>
      <w:widowControl/>
      <w:overflowPunct w:val="0"/>
      <w:autoSpaceDE w:val="0"/>
      <w:autoSpaceDN w:val="0"/>
      <w:adjustRightInd w:val="0"/>
      <w:spacing w:before="240" w:after="0" w:line="293" w:lineRule="auto"/>
      <w:ind w:left="2268" w:leftChars="0"/>
      <w:jc w:val="left"/>
      <w:textAlignment w:val="baseline"/>
    </w:pPr>
    <w:rPr>
      <w:b/>
      <w:kern w:val="0"/>
    </w:rPr>
  </w:style>
  <w:style w:type="paragraph" w:customStyle="1" w:styleId="311">
    <w:name w:val="dkgd"/>
    <w:basedOn w:val="1"/>
    <w:qFormat/>
    <w:uiPriority w:val="0"/>
    <w:pPr>
      <w:shd w:val="clear" w:color="auto" w:fill="999966"/>
      <w:spacing w:before="100" w:after="100"/>
    </w:pPr>
    <w:rPr>
      <w:rFonts w:ascii="Arial Unicode MS" w:hAnsi="Arial Unicode MS"/>
    </w:rPr>
  </w:style>
  <w:style w:type="paragraph" w:customStyle="1" w:styleId="312">
    <w:name w:val="divider"/>
    <w:basedOn w:val="1"/>
    <w:qFormat/>
    <w:uiPriority w:val="0"/>
    <w:pPr>
      <w:spacing w:before="100" w:after="100"/>
    </w:pPr>
    <w:rPr>
      <w:rFonts w:ascii="Arial Unicode MS" w:hAnsi="Arial Unicode MS"/>
      <w:color w:val="999999"/>
    </w:rPr>
  </w:style>
  <w:style w:type="paragraph" w:customStyle="1" w:styleId="313">
    <w:name w:val="colorffffffbg"/>
    <w:basedOn w:val="1"/>
    <w:qFormat/>
    <w:uiPriority w:val="0"/>
    <w:pPr>
      <w:shd w:val="clear" w:color="auto" w:fill="FFFFFF"/>
      <w:spacing w:before="100" w:after="100"/>
    </w:pPr>
    <w:rPr>
      <w:rFonts w:ascii="Arial Unicode MS" w:hAnsi="Arial Unicode MS"/>
      <w:color w:val="000000"/>
    </w:rPr>
  </w:style>
  <w:style w:type="paragraph" w:customStyle="1" w:styleId="314">
    <w:name w:val="upper-masthead-corner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315">
    <w:name w:val="正文缩进2"/>
    <w:basedOn w:val="17"/>
    <w:qFormat/>
    <w:uiPriority w:val="0"/>
    <w:pPr>
      <w:spacing w:after="60" w:line="320" w:lineRule="atLeast"/>
      <w:ind w:left="425" w:firstLine="540" w:firstLineChars="0"/>
      <w:jc w:val="left"/>
    </w:pPr>
    <w:rPr>
      <w:sz w:val="24"/>
    </w:rPr>
  </w:style>
  <w:style w:type="paragraph" w:customStyle="1" w:styleId="316">
    <w:name w:val="plaintext"/>
    <w:basedOn w:val="1"/>
    <w:qFormat/>
    <w:uiPriority w:val="0"/>
    <w:pPr>
      <w:spacing w:before="100" w:after="100"/>
    </w:pPr>
  </w:style>
  <w:style w:type="paragraph" w:customStyle="1" w:styleId="317">
    <w:name w:val="xl33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after="100"/>
      <w:jc w:val="center"/>
    </w:pPr>
    <w:rPr>
      <w:rFonts w:ascii="Arial" w:hAnsi="Arial"/>
      <w:b/>
    </w:rPr>
  </w:style>
  <w:style w:type="paragraph" w:customStyle="1" w:styleId="318">
    <w:name w:val="xl5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319">
    <w:name w:val="Bullet 1"/>
    <w:basedOn w:val="1"/>
    <w:qFormat/>
    <w:uiPriority w:val="0"/>
    <w:pPr>
      <w:tabs>
        <w:tab w:val="left" w:pos="425"/>
        <w:tab w:val="left" w:pos="648"/>
        <w:tab w:val="left" w:pos="840"/>
      </w:tabs>
      <w:spacing w:after="120"/>
      <w:ind w:left="648" w:hanging="288"/>
    </w:pPr>
    <w:rPr>
      <w:lang w:eastAsia="en-US"/>
    </w:rPr>
  </w:style>
  <w:style w:type="paragraph" w:customStyle="1" w:styleId="320">
    <w:name w:val="样式 正文首行缩进 + 首行缩进:  0.85 厘米"/>
    <w:basedOn w:val="75"/>
    <w:qFormat/>
    <w:uiPriority w:val="0"/>
    <w:pPr>
      <w:spacing w:line="360" w:lineRule="auto"/>
      <w:ind w:firstLine="482" w:firstLineChars="0"/>
    </w:pPr>
    <w:rPr>
      <w:sz w:val="24"/>
    </w:rPr>
  </w:style>
  <w:style w:type="paragraph" w:customStyle="1" w:styleId="321">
    <w:name w:val="gbg"/>
    <w:basedOn w:val="1"/>
    <w:qFormat/>
    <w:uiPriority w:val="0"/>
    <w:pPr>
      <w:shd w:val="clear" w:color="auto" w:fill="CCCCCC"/>
      <w:spacing w:before="100" w:after="100"/>
    </w:pPr>
    <w:rPr>
      <w:rFonts w:ascii="Arial Unicode MS" w:hAnsi="Arial Unicode MS"/>
    </w:rPr>
  </w:style>
  <w:style w:type="paragraph" w:customStyle="1" w:styleId="322">
    <w:name w:val="ipt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323">
    <w:name w:val="xl44"/>
    <w:basedOn w:val="1"/>
    <w:qFormat/>
    <w:uiPriority w:val="0"/>
    <w:pPr>
      <w:pBdr>
        <w:left w:val="single" w:color="auto" w:sz="8" w:space="0"/>
      </w:pBdr>
      <w:shd w:val="clear" w:color="auto" w:fill="C0C0C0"/>
      <w:spacing w:before="100" w:after="100"/>
      <w:jc w:val="center"/>
    </w:pPr>
    <w:rPr>
      <w:b/>
      <w:sz w:val="20"/>
    </w:rPr>
  </w:style>
  <w:style w:type="paragraph" w:customStyle="1" w:styleId="324">
    <w:name w:val="xl30"/>
    <w:basedOn w:val="1"/>
    <w:qFormat/>
    <w:uiPriority w:val="0"/>
    <w:pPr>
      <w:pBdr>
        <w:right w:val="single" w:color="auto" w:sz="4" w:space="0"/>
      </w:pBdr>
      <w:spacing w:before="100" w:after="100"/>
    </w:pPr>
    <w:rPr>
      <w:rFonts w:ascii="Arial" w:hAnsi="Arial"/>
    </w:rPr>
  </w:style>
  <w:style w:type="paragraph" w:customStyle="1" w:styleId="325">
    <w:name w:val="font14"/>
    <w:basedOn w:val="1"/>
    <w:qFormat/>
    <w:uiPriority w:val="0"/>
    <w:pPr>
      <w:spacing w:before="100" w:after="100"/>
    </w:pPr>
    <w:rPr>
      <w:sz w:val="18"/>
    </w:rPr>
  </w:style>
  <w:style w:type="paragraph" w:customStyle="1" w:styleId="326">
    <w:name w:val="xl55"/>
    <w:basedOn w:val="1"/>
    <w:qFormat/>
    <w:uiPriority w:val="0"/>
    <w:pPr>
      <w:pBdr>
        <w:left w:val="single" w:color="auto" w:sz="8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327">
    <w:name w:val="小标号"/>
    <w:basedOn w:val="1"/>
    <w:qFormat/>
    <w:uiPriority w:val="0"/>
    <w:pPr>
      <w:widowControl w:val="0"/>
      <w:tabs>
        <w:tab w:val="left" w:pos="567"/>
      </w:tabs>
      <w:snapToGrid w:val="0"/>
      <w:spacing w:line="460" w:lineRule="atLeast"/>
      <w:jc w:val="both"/>
    </w:pPr>
    <w:rPr>
      <w:rFonts w:hAnsi="Arial"/>
      <w:spacing w:val="6"/>
      <w:kern w:val="2"/>
    </w:rPr>
  </w:style>
  <w:style w:type="paragraph" w:customStyle="1" w:styleId="328">
    <w:name w:val="正文表格标题（斜体）"/>
    <w:basedOn w:val="1"/>
    <w:uiPriority w:val="0"/>
    <w:rPr>
      <w:rFonts w:ascii="黑体" w:hAnsi="黑体" w:eastAsia="黑体"/>
      <w:i/>
      <w:sz w:val="26"/>
    </w:rPr>
  </w:style>
  <w:style w:type="paragraph" w:customStyle="1" w:styleId="329">
    <w:name w:val="xl39"/>
    <w:basedOn w:val="1"/>
    <w:qFormat/>
    <w:uiPriority w:val="0"/>
    <w:pPr>
      <w:shd w:val="clear" w:color="auto" w:fill="FFFFFF"/>
      <w:spacing w:before="100" w:after="100"/>
      <w:jc w:val="center"/>
    </w:pPr>
    <w:rPr>
      <w:b/>
      <w:sz w:val="32"/>
    </w:rPr>
  </w:style>
  <w:style w:type="paragraph" w:customStyle="1" w:styleId="330">
    <w:name w:val="xl28"/>
    <w:basedOn w:val="1"/>
    <w:qFormat/>
    <w:uiPriority w:val="0"/>
    <w:pPr>
      <w:pBdr>
        <w:bottom w:val="single" w:color="auto" w:sz="4" w:space="0"/>
      </w:pBdr>
      <w:spacing w:before="100" w:after="100"/>
    </w:pPr>
    <w:rPr>
      <w:rFonts w:ascii="Arial" w:hAnsi="Arial"/>
    </w:rPr>
  </w:style>
  <w:style w:type="paragraph" w:customStyle="1" w:styleId="331">
    <w:name w:val="xl40"/>
    <w:basedOn w:val="1"/>
    <w:qFormat/>
    <w:uiPriority w:val="0"/>
    <w:pPr>
      <w:spacing w:before="100" w:after="100"/>
      <w:jc w:val="center"/>
      <w:textAlignment w:val="center"/>
    </w:pPr>
    <w:rPr>
      <w:rFonts w:eastAsia="Arial Unicode MS"/>
    </w:rPr>
  </w:style>
  <w:style w:type="paragraph" w:customStyle="1" w:styleId="332">
    <w:name w:val="color003366bld"/>
    <w:basedOn w:val="1"/>
    <w:qFormat/>
    <w:uiPriority w:val="0"/>
    <w:pPr>
      <w:spacing w:before="100" w:after="100"/>
    </w:pPr>
    <w:rPr>
      <w:rFonts w:ascii="Arial Unicode MS" w:hAnsi="Arial Unicode MS"/>
      <w:b/>
      <w:color w:val="003366"/>
    </w:rPr>
  </w:style>
  <w:style w:type="paragraph" w:customStyle="1" w:styleId="333">
    <w:name w:val="Default Text:1"/>
    <w:basedOn w:val="1"/>
    <w:qFormat/>
    <w:uiPriority w:val="0"/>
    <w:pPr>
      <w:widowControl w:val="0"/>
      <w:autoSpaceDE w:val="0"/>
      <w:autoSpaceDN w:val="0"/>
      <w:adjustRightInd w:val="0"/>
      <w:spacing w:after="120"/>
    </w:pPr>
    <w:rPr>
      <w:rFonts w:ascii="Arial" w:hAnsi="Arial"/>
    </w:rPr>
  </w:style>
  <w:style w:type="paragraph" w:customStyle="1" w:styleId="334">
    <w:name w:val="T2"/>
    <w:basedOn w:val="1"/>
    <w:qFormat/>
    <w:uiPriority w:val="0"/>
    <w:pPr>
      <w:keepLines/>
      <w:tabs>
        <w:tab w:val="left" w:pos="709"/>
        <w:tab w:val="left" w:pos="1134"/>
        <w:tab w:val="left" w:pos="1559"/>
        <w:tab w:val="left" w:pos="1985"/>
        <w:tab w:val="left" w:pos="2410"/>
        <w:tab w:val="left" w:pos="2835"/>
        <w:tab w:val="left" w:pos="3260"/>
        <w:tab w:val="left" w:pos="3686"/>
      </w:tabs>
      <w:spacing w:after="120" w:line="300" w:lineRule="auto"/>
      <w:ind w:left="284"/>
      <w:jc w:val="both"/>
    </w:pPr>
    <w:rPr>
      <w:rFonts w:ascii="Arial" w:hAnsi="Arial"/>
      <w:sz w:val="22"/>
      <w:lang w:eastAsia="en-US"/>
    </w:rPr>
  </w:style>
  <w:style w:type="paragraph" w:customStyle="1" w:styleId="335">
    <w:name w:val="G_标题5"/>
    <w:basedOn w:val="286"/>
    <w:next w:val="229"/>
    <w:qFormat/>
    <w:uiPriority w:val="0"/>
    <w:pPr>
      <w:numPr>
        <w:ilvl w:val="0"/>
        <w:numId w:val="22"/>
      </w:numPr>
      <w:tabs>
        <w:tab w:val="left" w:pos="1260"/>
        <w:tab w:val="clear" w:pos="2100"/>
      </w:tabs>
      <w:outlineLvl w:val="4"/>
    </w:pPr>
  </w:style>
  <w:style w:type="paragraph" w:customStyle="1" w:styleId="336">
    <w:name w:val="三级功能"/>
    <w:basedOn w:val="1"/>
    <w:qFormat/>
    <w:uiPriority w:val="0"/>
    <w:pPr>
      <w:widowControl w:val="0"/>
      <w:jc w:val="both"/>
    </w:pPr>
    <w:rPr>
      <w:rFonts w:eastAsia="Arial"/>
      <w:kern w:val="2"/>
      <w:sz w:val="26"/>
    </w:rPr>
  </w:style>
  <w:style w:type="paragraph" w:customStyle="1" w:styleId="337">
    <w:name w:val="AIM Table"/>
    <w:basedOn w:val="269"/>
    <w:qFormat/>
    <w:uiPriority w:val="0"/>
    <w:pPr/>
    <w:rPr>
      <w:lang w:eastAsia="en-US"/>
    </w:rPr>
  </w:style>
  <w:style w:type="paragraph" w:customStyle="1" w:styleId="338">
    <w:name w:val="v14-header-2-small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339">
    <w:name w:val="mbg"/>
    <w:basedOn w:val="1"/>
    <w:qFormat/>
    <w:uiPriority w:val="0"/>
    <w:pPr>
      <w:pBdr>
        <w:bottom w:val="single" w:color="FFFFFF" w:sz="6" w:space="0"/>
      </w:pBdr>
      <w:shd w:val="clear" w:color="auto" w:fill="C8D7E3"/>
      <w:spacing w:before="100" w:after="100"/>
    </w:pPr>
    <w:rPr>
      <w:rFonts w:ascii="Arial Unicode MS" w:hAnsi="Arial Unicode MS"/>
      <w:b/>
    </w:rPr>
  </w:style>
  <w:style w:type="paragraph" w:customStyle="1" w:styleId="340">
    <w:name w:val="smalltitle"/>
    <w:basedOn w:val="1"/>
    <w:qFormat/>
    <w:uiPriority w:val="0"/>
    <w:pPr>
      <w:spacing w:before="100" w:after="100"/>
    </w:pPr>
    <w:rPr>
      <w:rFonts w:ascii="Arial" w:hAnsi="Arial"/>
      <w:b/>
      <w:sz w:val="23"/>
    </w:rPr>
  </w:style>
  <w:style w:type="paragraph" w:customStyle="1" w:styleId="341">
    <w:name w:val="paragraph"/>
    <w:basedOn w:val="1"/>
    <w:uiPriority w:val="0"/>
    <w:pPr>
      <w:overflowPunct w:val="0"/>
      <w:autoSpaceDE w:val="0"/>
      <w:autoSpaceDN w:val="0"/>
      <w:adjustRightInd w:val="0"/>
      <w:ind w:firstLine="425"/>
      <w:textAlignment w:val="baseline"/>
    </w:pPr>
    <w:rPr>
      <w:sz w:val="20"/>
    </w:rPr>
  </w:style>
  <w:style w:type="paragraph" w:customStyle="1" w:styleId="342">
    <w:name w:val="secbutton"/>
    <w:basedOn w:val="1"/>
    <w:qFormat/>
    <w:uiPriority w:val="0"/>
    <w:pPr>
      <w:pBdr>
        <w:top w:val="single" w:color="CCCCCC" w:sz="12" w:space="0"/>
        <w:left w:val="single" w:color="CCCCCC" w:sz="12" w:space="0"/>
        <w:bottom w:val="single" w:color="333333" w:sz="12" w:space="0"/>
        <w:right w:val="single" w:color="333333" w:sz="12" w:space="0"/>
      </w:pBdr>
      <w:shd w:val="clear" w:color="auto" w:fill="666666"/>
      <w:spacing w:before="100" w:after="100"/>
      <w:jc w:val="center"/>
    </w:pPr>
    <w:rPr>
      <w:rFonts w:ascii="Arial" w:hAnsi="Arial"/>
      <w:b/>
      <w:color w:val="FFFFFF"/>
      <w:sz w:val="22"/>
    </w:rPr>
  </w:style>
  <w:style w:type="paragraph" w:customStyle="1" w:styleId="343">
    <w:name w:val="xl58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FFFFFF"/>
      <w:spacing w:before="100" w:after="100"/>
      <w:jc w:val="center"/>
    </w:pPr>
    <w:rPr>
      <w:b/>
      <w:sz w:val="20"/>
    </w:rPr>
  </w:style>
  <w:style w:type="paragraph" w:customStyle="1" w:styleId="344">
    <w:name w:val="正文1"/>
    <w:basedOn w:val="1"/>
    <w:qFormat/>
    <w:uiPriority w:val="0"/>
    <w:pPr>
      <w:widowControl w:val="0"/>
      <w:spacing w:line="240" w:lineRule="atLeast"/>
      <w:ind w:left="400" w:leftChars="400" w:firstLine="420"/>
      <w:jc w:val="center"/>
    </w:pPr>
    <w:rPr>
      <w:rFonts w:ascii="ˎ̥" w:hAnsi="ˎ̥"/>
      <w:color w:val="000000"/>
    </w:rPr>
  </w:style>
  <w:style w:type="paragraph" w:customStyle="1" w:styleId="345">
    <w:name w:val="xl62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after="100"/>
      <w:jc w:val="center"/>
      <w:textAlignment w:val="center"/>
    </w:pPr>
    <w:rPr>
      <w:b/>
      <w:sz w:val="20"/>
    </w:rPr>
  </w:style>
  <w:style w:type="paragraph" w:customStyle="1" w:styleId="346">
    <w:name w:val="font8"/>
    <w:basedOn w:val="1"/>
    <w:qFormat/>
    <w:uiPriority w:val="0"/>
    <w:pPr>
      <w:spacing w:before="100" w:after="100"/>
    </w:pPr>
    <w:rPr>
      <w:rFonts w:ascii="Arial" w:hAnsi="Arial"/>
      <w:b/>
    </w:rPr>
  </w:style>
  <w:style w:type="paragraph" w:customStyle="1" w:styleId="347">
    <w:name w:val="1"/>
    <w:basedOn w:val="1"/>
    <w:qFormat/>
    <w:uiPriority w:val="0"/>
    <w:pPr>
      <w:widowControl w:val="0"/>
      <w:jc w:val="both"/>
    </w:pPr>
    <w:rPr>
      <w:kern w:val="2"/>
    </w:rPr>
  </w:style>
  <w:style w:type="paragraph" w:customStyle="1" w:styleId="348">
    <w:name w:val="标题3"/>
    <w:basedOn w:val="4"/>
    <w:qFormat/>
    <w:uiPriority w:val="0"/>
    <w:pPr>
      <w:tabs>
        <w:tab w:val="left" w:pos="964"/>
      </w:tabs>
      <w:spacing w:before="120" w:after="0" w:line="377" w:lineRule="auto"/>
    </w:pPr>
    <w:rPr>
      <w:rFonts w:ascii="宋体" w:eastAsia="宋体"/>
      <w:b w:val="0"/>
      <w:bCs w:val="0"/>
      <w:szCs w:val="20"/>
    </w:rPr>
  </w:style>
  <w:style w:type="paragraph" w:customStyle="1" w:styleId="349">
    <w:name w:val="smallplainlink1"/>
    <w:basedOn w:val="1"/>
    <w:qFormat/>
    <w:uiPriority w:val="0"/>
    <w:pPr>
      <w:spacing w:before="100" w:after="100"/>
    </w:pPr>
    <w:rPr>
      <w:rFonts w:ascii="Arial Unicode MS" w:hAnsi="Arial Unicode MS"/>
      <w:color w:val="666666"/>
    </w:rPr>
  </w:style>
  <w:style w:type="paragraph" w:customStyle="1" w:styleId="350">
    <w:name w:val="5号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351">
    <w:name w:val="xl24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auto" w:fill="99CCFF"/>
      <w:spacing w:before="100" w:after="100"/>
      <w:jc w:val="center"/>
    </w:pPr>
    <w:rPr>
      <w:rFonts w:ascii="Arial" w:hAnsi="Arial"/>
      <w:b/>
    </w:rPr>
  </w:style>
  <w:style w:type="paragraph" w:customStyle="1" w:styleId="352">
    <w:name w:val="标题1"/>
    <w:basedOn w:val="1"/>
    <w:qFormat/>
    <w:uiPriority w:val="0"/>
    <w:pPr>
      <w:spacing w:before="100" w:after="100" w:line="405" w:lineRule="atLeast"/>
    </w:pPr>
    <w:rPr>
      <w:rFonts w:ascii="Arial" w:hAnsi="Arial"/>
      <w:sz w:val="38"/>
    </w:rPr>
  </w:style>
  <w:style w:type="paragraph" w:customStyle="1" w:styleId="353">
    <w:name w:val="规范正文 Char Char"/>
    <w:basedOn w:val="1"/>
    <w:qFormat/>
    <w:uiPriority w:val="0"/>
    <w:pPr>
      <w:widowControl w:val="0"/>
      <w:adjustRightInd w:val="0"/>
      <w:spacing w:line="360" w:lineRule="auto"/>
      <w:ind w:firstLine="425"/>
      <w:jc w:val="both"/>
      <w:textAlignment w:val="baseline"/>
    </w:pPr>
  </w:style>
  <w:style w:type="paragraph" w:customStyle="1" w:styleId="354">
    <w:name w:val="cty-tou"/>
    <w:basedOn w:val="1"/>
    <w:qFormat/>
    <w:uiPriority w:val="0"/>
    <w:pPr>
      <w:shd w:val="clear" w:color="auto" w:fill="2F4E6F"/>
      <w:spacing w:before="100" w:after="100"/>
    </w:pPr>
    <w:rPr>
      <w:rFonts w:ascii="Arial Unicode MS" w:hAnsi="Arial Unicode MS"/>
    </w:rPr>
  </w:style>
  <w:style w:type="paragraph" w:customStyle="1" w:styleId="355">
    <w:name w:val="Style4"/>
    <w:basedOn w:val="3"/>
    <w:uiPriority w:val="0"/>
    <w:pPr>
      <w:spacing w:line="415" w:lineRule="auto"/>
    </w:pPr>
    <w:rPr>
      <w:rFonts w:eastAsia="宋体"/>
      <w:b w:val="0"/>
      <w:bCs w:val="0"/>
      <w:sz w:val="21"/>
      <w:szCs w:val="20"/>
    </w:rPr>
  </w:style>
  <w:style w:type="paragraph" w:customStyle="1" w:styleId="356">
    <w:name w:val="普通 (Web)2"/>
    <w:basedOn w:val="1"/>
    <w:qFormat/>
    <w:uiPriority w:val="0"/>
    <w:pPr>
      <w:spacing w:before="100" w:after="100"/>
    </w:pPr>
    <w:rPr>
      <w:rFonts w:ascii="Arial Unicode MS" w:hAnsi="Arial Unicode MS" w:eastAsia="Times New Roman"/>
    </w:rPr>
  </w:style>
  <w:style w:type="paragraph" w:customStyle="1" w:styleId="357">
    <w:name w:val="xl46"/>
    <w:basedOn w:val="1"/>
    <w:qFormat/>
    <w:uiPriority w:val="0"/>
    <w:pPr>
      <w:pBdr>
        <w:left w:val="single" w:color="auto" w:sz="8" w:space="0"/>
        <w:bottom w:val="single" w:color="auto" w:sz="8" w:space="0"/>
      </w:pBdr>
      <w:shd w:val="clear" w:color="auto" w:fill="C0C0C0"/>
      <w:spacing w:before="100" w:after="100"/>
      <w:jc w:val="center"/>
    </w:pPr>
    <w:rPr>
      <w:b/>
      <w:sz w:val="20"/>
    </w:rPr>
  </w:style>
  <w:style w:type="paragraph" w:customStyle="1" w:styleId="358">
    <w:name w:val="Text"/>
    <w:basedOn w:val="1"/>
    <w:qFormat/>
    <w:uiPriority w:val="0"/>
    <w:pPr>
      <w:spacing w:after="60"/>
      <w:ind w:left="1134"/>
    </w:pPr>
    <w:rPr>
      <w:rFonts w:ascii="Arial" w:hAnsi="Arial"/>
      <w:sz w:val="20"/>
      <w:lang w:val="de-DE" w:eastAsia="en-US"/>
    </w:rPr>
  </w:style>
  <w:style w:type="paragraph" w:customStyle="1" w:styleId="359">
    <w:name w:val="xl6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after="100"/>
      <w:jc w:val="center"/>
      <w:textAlignment w:val="center"/>
    </w:pPr>
    <w:rPr>
      <w:b/>
      <w:sz w:val="20"/>
    </w:rPr>
  </w:style>
  <w:style w:type="paragraph" w:customStyle="1" w:styleId="360">
    <w:name w:val="vlgray"/>
    <w:basedOn w:val="1"/>
    <w:uiPriority w:val="0"/>
    <w:pPr>
      <w:shd w:val="clear" w:color="auto" w:fill="EEEEEE"/>
      <w:spacing w:before="100" w:after="100"/>
    </w:pPr>
    <w:rPr>
      <w:rFonts w:ascii="Arial Unicode MS" w:hAnsi="Arial Unicode MS"/>
    </w:rPr>
  </w:style>
  <w:style w:type="paragraph" w:customStyle="1" w:styleId="361">
    <w:name w:val="Indent3"/>
    <w:basedOn w:val="1"/>
    <w:qFormat/>
    <w:uiPriority w:val="0"/>
    <w:pPr>
      <w:pBdr>
        <w:right w:val="single" w:color="auto" w:sz="6" w:space="4"/>
      </w:pBdr>
      <w:tabs>
        <w:tab w:val="left" w:pos="8352"/>
      </w:tabs>
      <w:spacing w:before="120"/>
      <w:ind w:left="1440" w:right="1728"/>
    </w:pPr>
    <w:rPr>
      <w:rFonts w:ascii="Century Gothic" w:hAnsi="Century Gothic"/>
      <w:sz w:val="22"/>
      <w:lang w:val="en-GB" w:eastAsia="en-US"/>
    </w:rPr>
  </w:style>
  <w:style w:type="paragraph" w:customStyle="1" w:styleId="362">
    <w:name w:val="xl31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after="100"/>
    </w:pPr>
    <w:rPr>
      <w:rFonts w:ascii="Arial" w:hAnsi="Arial"/>
    </w:rPr>
  </w:style>
  <w:style w:type="paragraph" w:customStyle="1" w:styleId="363">
    <w:name w:val="lightgraytitlebar"/>
    <w:basedOn w:val="1"/>
    <w:qFormat/>
    <w:uiPriority w:val="0"/>
    <w:pPr>
      <w:shd w:val="clear" w:color="auto" w:fill="EEEEEE"/>
      <w:spacing w:before="100" w:after="100"/>
    </w:pPr>
    <w:rPr>
      <w:rFonts w:ascii="Arial Unicode MS" w:hAnsi="Arial Unicode MS"/>
      <w:color w:val="666666"/>
    </w:rPr>
  </w:style>
  <w:style w:type="paragraph" w:customStyle="1" w:styleId="364">
    <w:name w:val="FR正文1"/>
    <w:basedOn w:val="1"/>
    <w:qFormat/>
    <w:uiPriority w:val="0"/>
    <w:pPr>
      <w:spacing w:line="360" w:lineRule="auto"/>
      <w:ind w:firstLine="425"/>
    </w:pPr>
  </w:style>
  <w:style w:type="paragraph" w:customStyle="1" w:styleId="365">
    <w:name w:val="srchopt"/>
    <w:basedOn w:val="1"/>
    <w:qFormat/>
    <w:uiPriority w:val="0"/>
    <w:pPr>
      <w:spacing w:before="100" w:after="100"/>
    </w:pPr>
    <w:rPr>
      <w:rFonts w:ascii="Arial Unicode MS" w:hAnsi="Arial Unicode MS"/>
      <w:color w:val="333333"/>
      <w:sz w:val="22"/>
    </w:rPr>
  </w:style>
  <w:style w:type="paragraph" w:customStyle="1" w:styleId="366">
    <w:name w:val="bodycopy"/>
    <w:basedOn w:val="1"/>
    <w:qFormat/>
    <w:uiPriority w:val="0"/>
    <w:pPr>
      <w:spacing w:before="100" w:after="100" w:line="210" w:lineRule="atLeast"/>
    </w:pPr>
    <w:rPr>
      <w:rFonts w:ascii="Arial" w:hAnsi="Arial"/>
      <w:color w:val="000000"/>
      <w:sz w:val="18"/>
    </w:rPr>
  </w:style>
  <w:style w:type="paragraph" w:customStyle="1" w:styleId="367">
    <w:name w:val="font16"/>
    <w:basedOn w:val="1"/>
    <w:qFormat/>
    <w:uiPriority w:val="0"/>
    <w:pPr>
      <w:spacing w:before="100" w:after="100"/>
    </w:pPr>
    <w:rPr>
      <w:rFonts w:ascii="Arial" w:hAnsi="Arial"/>
      <w:b/>
      <w:sz w:val="18"/>
    </w:rPr>
  </w:style>
  <w:style w:type="paragraph" w:customStyle="1" w:styleId="368">
    <w:name w:val="Bullet Char Char"/>
    <w:basedOn w:val="1"/>
    <w:qFormat/>
    <w:uiPriority w:val="0"/>
    <w:pPr>
      <w:tabs>
        <w:tab w:val="left" w:pos="864"/>
      </w:tabs>
      <w:snapToGrid w:val="0"/>
      <w:spacing w:line="360" w:lineRule="auto"/>
      <w:ind w:left="864" w:hanging="216"/>
    </w:pPr>
    <w:rPr>
      <w:kern w:val="2"/>
    </w:rPr>
  </w:style>
  <w:style w:type="paragraph" w:customStyle="1" w:styleId="369">
    <w:name w:val="项目3"/>
    <w:basedOn w:val="251"/>
    <w:next w:val="1"/>
    <w:qFormat/>
    <w:uiPriority w:val="0"/>
    <w:pPr>
      <w:tabs>
        <w:tab w:val="left" w:pos="425"/>
        <w:tab w:val="left" w:pos="840"/>
        <w:tab w:val="clear" w:pos="990"/>
      </w:tabs>
      <w:ind w:left="504" w:firstLine="14"/>
    </w:pPr>
  </w:style>
  <w:style w:type="paragraph" w:customStyle="1" w:styleId="370">
    <w:name w:val="imgpaddingright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371">
    <w:name w:val="cty-tou-div"/>
    <w:basedOn w:val="1"/>
    <w:uiPriority w:val="0"/>
    <w:pPr>
      <w:spacing w:before="100" w:after="100"/>
    </w:pPr>
    <w:rPr>
      <w:rFonts w:ascii="Arial Unicode MS" w:hAnsi="Arial Unicode MS"/>
      <w:color w:val="293D6B"/>
    </w:rPr>
  </w:style>
  <w:style w:type="paragraph" w:customStyle="1" w:styleId="372">
    <w:name w:val="6"/>
    <w:basedOn w:val="1"/>
    <w:next w:val="17"/>
    <w:qFormat/>
    <w:uiPriority w:val="0"/>
    <w:pPr>
      <w:widowControl w:val="0"/>
      <w:ind w:firstLine="420" w:firstLineChars="200"/>
      <w:jc w:val="both"/>
    </w:pPr>
    <w:rPr>
      <w:kern w:val="2"/>
    </w:rPr>
  </w:style>
  <w:style w:type="paragraph" w:customStyle="1" w:styleId="373">
    <w:name w:val="input"/>
    <w:basedOn w:val="1"/>
    <w:qFormat/>
    <w:uiPriority w:val="0"/>
    <w:pPr>
      <w:shd w:val="clear" w:color="auto" w:fill="EEEEEE"/>
      <w:spacing w:after="15"/>
    </w:pPr>
    <w:rPr>
      <w:rFonts w:ascii="Verdana" w:hAnsi="Verdana"/>
      <w:sz w:val="18"/>
    </w:rPr>
  </w:style>
  <w:style w:type="paragraph" w:customStyle="1" w:styleId="374">
    <w:name w:val="input-local"/>
    <w:basedOn w:val="1"/>
    <w:qFormat/>
    <w:uiPriority w:val="0"/>
    <w:pPr>
      <w:shd w:val="clear" w:color="auto" w:fill="EEEEEE"/>
      <w:spacing w:before="100" w:after="100"/>
    </w:pPr>
    <w:rPr>
      <w:rFonts w:ascii="Verdana" w:hAnsi="Verdana"/>
      <w:sz w:val="18"/>
    </w:rPr>
  </w:style>
  <w:style w:type="paragraph" w:customStyle="1" w:styleId="375">
    <w:name w:val="封面标题1"/>
    <w:basedOn w:val="1"/>
    <w:qFormat/>
    <w:uiPriority w:val="0"/>
    <w:pPr>
      <w:jc w:val="center"/>
    </w:pPr>
    <w:rPr>
      <w:rFonts w:ascii="Arial" w:hAnsi="Arial" w:eastAsia="黑体"/>
      <w:sz w:val="84"/>
    </w:rPr>
  </w:style>
  <w:style w:type="paragraph" w:customStyle="1" w:styleId="376">
    <w:name w:val="图5"/>
    <w:basedOn w:val="1"/>
    <w:qFormat/>
    <w:uiPriority w:val="0"/>
    <w:pPr>
      <w:widowControl w:val="0"/>
      <w:jc w:val="center"/>
    </w:pPr>
    <w:rPr>
      <w:kern w:val="2"/>
      <w:sz w:val="26"/>
    </w:rPr>
  </w:style>
  <w:style w:type="paragraph" w:customStyle="1" w:styleId="377">
    <w:name w:val="themeheader"/>
    <w:basedOn w:val="1"/>
    <w:qFormat/>
    <w:uiPriority w:val="0"/>
    <w:pPr>
      <w:spacing w:before="100" w:after="100"/>
    </w:pPr>
    <w:rPr>
      <w:rFonts w:ascii="Arial Unicode MS" w:hAnsi="Arial Unicode MS"/>
      <w:b/>
      <w:color w:val="FFFFFF"/>
    </w:rPr>
  </w:style>
  <w:style w:type="paragraph" w:customStyle="1" w:styleId="378">
    <w:name w:val="iformwh"/>
    <w:basedOn w:val="1"/>
    <w:uiPriority w:val="0"/>
    <w:pPr>
      <w:shd w:val="clear" w:color="auto" w:fill="FFFFFF"/>
      <w:spacing w:before="100" w:after="100"/>
    </w:pPr>
    <w:rPr>
      <w:rFonts w:ascii="Verdana" w:hAnsi="Verdana"/>
      <w:color w:val="000000"/>
      <w:sz w:val="18"/>
    </w:rPr>
  </w:style>
  <w:style w:type="paragraph" w:customStyle="1" w:styleId="379">
    <w:name w:val="xl35"/>
    <w:basedOn w:val="1"/>
    <w:uiPriority w:val="0"/>
    <w:pPr>
      <w:spacing w:before="100" w:after="100"/>
    </w:pPr>
    <w:rPr>
      <w:rFonts w:ascii="Arial" w:hAnsi="Arial"/>
      <w:b/>
    </w:rPr>
  </w:style>
  <w:style w:type="paragraph" w:customStyle="1" w:styleId="380">
    <w:name w:val="正文表格表头（居中）"/>
    <w:basedOn w:val="1"/>
    <w:next w:val="246"/>
    <w:qFormat/>
    <w:uiPriority w:val="0"/>
    <w:pPr>
      <w:keepNext/>
      <w:jc w:val="center"/>
    </w:pPr>
    <w:rPr>
      <w:rFonts w:ascii="Arial" w:hAnsi="Arial"/>
      <w:b/>
      <w:sz w:val="18"/>
    </w:rPr>
  </w:style>
  <w:style w:type="paragraph" w:customStyle="1" w:styleId="381">
    <w:name w:val="二级列表"/>
    <w:basedOn w:val="1"/>
    <w:uiPriority w:val="0"/>
    <w:pPr>
      <w:widowControl w:val="0"/>
      <w:spacing w:before="50" w:line="360" w:lineRule="auto"/>
      <w:jc w:val="both"/>
    </w:pPr>
    <w:rPr>
      <w:b/>
      <w:spacing w:val="2"/>
      <w:kern w:val="2"/>
    </w:rPr>
  </w:style>
  <w:style w:type="paragraph" w:customStyle="1" w:styleId="382">
    <w:name w:val="smallplainlink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383">
    <w:name w:val="no-padding1"/>
    <w:basedOn w:val="1"/>
    <w:qFormat/>
    <w:uiPriority w:val="0"/>
    <w:pPr>
      <w:shd w:val="clear" w:color="auto" w:fill="FFFFCC"/>
      <w:spacing w:before="100" w:after="100"/>
    </w:pPr>
    <w:rPr>
      <w:rFonts w:ascii="Arial Unicode MS" w:hAnsi="Arial Unicode MS"/>
    </w:rPr>
  </w:style>
  <w:style w:type="paragraph" w:customStyle="1" w:styleId="384">
    <w:name w:val="masthead-phone"/>
    <w:basedOn w:val="1"/>
    <w:qFormat/>
    <w:uiPriority w:val="0"/>
    <w:pPr>
      <w:spacing w:before="100" w:after="100"/>
    </w:pPr>
    <w:rPr>
      <w:rFonts w:ascii="Arial Unicode MS" w:hAnsi="Arial Unicode MS"/>
      <w:b/>
      <w:color w:val="293D6B"/>
    </w:rPr>
  </w:style>
  <w:style w:type="paragraph" w:customStyle="1" w:styleId="385">
    <w:name w:val="table text"/>
    <w:basedOn w:val="1"/>
    <w:qFormat/>
    <w:uiPriority w:val="0"/>
    <w:pPr>
      <w:widowControl w:val="0"/>
      <w:tabs>
        <w:tab w:val="left" w:leader="dot" w:pos="7200"/>
      </w:tabs>
    </w:pPr>
    <w:rPr>
      <w:rFonts w:ascii="Arial" w:hAnsi="Arial"/>
      <w:sz w:val="20"/>
      <w:lang w:val="en-GB"/>
    </w:rPr>
  </w:style>
  <w:style w:type="paragraph" w:customStyle="1" w:styleId="386">
    <w:name w:val="mstagline"/>
    <w:basedOn w:val="1"/>
    <w:qFormat/>
    <w:uiPriority w:val="0"/>
    <w:pPr>
      <w:spacing w:before="100" w:after="100" w:line="210" w:lineRule="atLeast"/>
    </w:pPr>
    <w:rPr>
      <w:rFonts w:ascii="Verdana" w:hAnsi="Verdana"/>
      <w:b/>
      <w:sz w:val="20"/>
    </w:rPr>
  </w:style>
  <w:style w:type="paragraph" w:customStyle="1" w:styleId="387">
    <w:name w:val="标书正文1"/>
    <w:basedOn w:val="1"/>
    <w:uiPriority w:val="0"/>
    <w:pPr>
      <w:widowControl w:val="0"/>
      <w:tabs>
        <w:tab w:val="left" w:pos="5730"/>
        <w:tab w:val="left" w:pos="8505"/>
      </w:tabs>
      <w:adjustRightInd w:val="0"/>
      <w:snapToGrid w:val="0"/>
      <w:spacing w:line="360" w:lineRule="auto"/>
      <w:ind w:firstLine="480" w:firstLineChars="200"/>
    </w:pPr>
  </w:style>
  <w:style w:type="paragraph" w:customStyle="1" w:styleId="388">
    <w:name w:val="xl61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after="100"/>
      <w:jc w:val="center"/>
      <w:textAlignment w:val="center"/>
    </w:pPr>
    <w:rPr>
      <w:b/>
      <w:sz w:val="20"/>
    </w:rPr>
  </w:style>
  <w:style w:type="paragraph" w:customStyle="1" w:styleId="389">
    <w:name w:val="4"/>
    <w:basedOn w:val="1"/>
    <w:next w:val="29"/>
    <w:qFormat/>
    <w:uiPriority w:val="0"/>
    <w:pPr>
      <w:widowControl w:val="0"/>
      <w:spacing w:line="360" w:lineRule="auto"/>
      <w:ind w:firstLine="480" w:firstLineChars="200"/>
      <w:jc w:val="both"/>
    </w:pPr>
    <w:rPr>
      <w:kern w:val="2"/>
    </w:rPr>
  </w:style>
  <w:style w:type="paragraph" w:customStyle="1" w:styleId="390">
    <w:name w:val="xl45"/>
    <w:basedOn w:val="1"/>
    <w:uiPriority w:val="0"/>
    <w:pPr>
      <w:shd w:val="clear" w:color="auto" w:fill="C0C0C0"/>
      <w:spacing w:before="100" w:after="100"/>
      <w:jc w:val="center"/>
    </w:pPr>
    <w:rPr>
      <w:b/>
      <w:sz w:val="20"/>
    </w:rPr>
  </w:style>
  <w:style w:type="paragraph" w:customStyle="1" w:styleId="391">
    <w:name w:val="Default Text:2"/>
    <w:basedOn w:val="1"/>
    <w:uiPriority w:val="0"/>
    <w:pPr>
      <w:widowControl w:val="0"/>
      <w:autoSpaceDE w:val="0"/>
      <w:autoSpaceDN w:val="0"/>
      <w:adjustRightInd w:val="0"/>
      <w:spacing w:line="240" w:lineRule="atLeast"/>
    </w:pPr>
    <w:rPr>
      <w:rFonts w:eastAsia="仿宋体"/>
      <w:spacing w:val="2"/>
    </w:rPr>
  </w:style>
  <w:style w:type="paragraph" w:customStyle="1" w:styleId="392">
    <w:name w:val="Char Char Char1 Char_0"/>
    <w:basedOn w:val="1"/>
    <w:qFormat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393">
    <w:name w:val="Table"/>
    <w:qFormat/>
    <w:uiPriority w:val="0"/>
    <w:rPr>
      <w:rFonts w:ascii="Times New Roman" w:hAnsi="Times New Roman" w:eastAsia="宋体" w:cs="Times New Roman"/>
      <w:sz w:val="21"/>
      <w:lang w:val="en-US" w:eastAsia="en-US" w:bidi="ar-SA"/>
    </w:rPr>
  </w:style>
  <w:style w:type="paragraph" w:customStyle="1" w:styleId="394">
    <w:name w:val="tbimage2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395">
    <w:name w:val="段落正文"/>
    <w:basedOn w:val="1"/>
    <w:qFormat/>
    <w:uiPriority w:val="0"/>
    <w:pPr>
      <w:widowControl w:val="0"/>
      <w:spacing w:before="50" w:line="360" w:lineRule="auto"/>
      <w:ind w:left="100" w:leftChars="100" w:firstLine="200" w:firstLineChars="200"/>
      <w:jc w:val="both"/>
    </w:pPr>
    <w:rPr>
      <w:spacing w:val="2"/>
      <w:kern w:val="2"/>
    </w:rPr>
  </w:style>
  <w:style w:type="paragraph" w:customStyle="1" w:styleId="396">
    <w:name w:val="附录标题1"/>
    <w:basedOn w:val="1"/>
    <w:qFormat/>
    <w:uiPriority w:val="0"/>
    <w:pPr>
      <w:keepNext/>
      <w:keepLines/>
      <w:pageBreakBefore/>
      <w:widowControl w:val="0"/>
      <w:numPr>
        <w:ilvl w:val="0"/>
        <w:numId w:val="23"/>
      </w:numPr>
      <w:pBdr>
        <w:bottom w:val="single" w:color="C0C0C0" w:sz="18" w:space="1"/>
      </w:pBdr>
      <w:tabs>
        <w:tab w:val="left" w:pos="360"/>
      </w:tabs>
      <w:adjustRightInd w:val="0"/>
      <w:snapToGrid w:val="0"/>
      <w:spacing w:before="340" w:after="330" w:line="576" w:lineRule="auto"/>
      <w:ind w:left="576" w:right="42" w:hanging="576"/>
      <w:jc w:val="both"/>
      <w:outlineLvl w:val="0"/>
    </w:pPr>
    <w:rPr>
      <w:rFonts w:hAnsi="Garamond" w:eastAsia="黑体"/>
      <w:b/>
      <w:color w:val="000000"/>
      <w:spacing w:val="2"/>
      <w:kern w:val="44"/>
      <w:sz w:val="40"/>
    </w:rPr>
  </w:style>
  <w:style w:type="paragraph" w:customStyle="1" w:styleId="397">
    <w:name w:val="bct"/>
    <w:basedOn w:val="1"/>
    <w:qFormat/>
    <w:uiPriority w:val="0"/>
    <w:pPr>
      <w:spacing w:before="100" w:after="100"/>
    </w:pPr>
    <w:rPr>
      <w:rFonts w:ascii="Arial Unicode MS" w:hAnsi="Arial Unicode MS"/>
      <w:color w:val="CCCCCC"/>
    </w:rPr>
  </w:style>
  <w:style w:type="paragraph" w:customStyle="1" w:styleId="398">
    <w:name w:val="JH1"/>
    <w:basedOn w:val="1"/>
    <w:qFormat/>
    <w:uiPriority w:val="0"/>
    <w:pPr>
      <w:widowControl w:val="0"/>
      <w:spacing w:before="50" w:after="50"/>
      <w:jc w:val="both"/>
    </w:pPr>
    <w:rPr>
      <w:rFonts w:ascii="Book Antiqua" w:hAnsi="Book Antiqua"/>
      <w:b/>
      <w:kern w:val="2"/>
      <w:sz w:val="30"/>
    </w:rPr>
  </w:style>
  <w:style w:type="paragraph" w:customStyle="1" w:styleId="399">
    <w:name w:val="1st Layer"/>
    <w:basedOn w:val="1"/>
    <w:qFormat/>
    <w:uiPriority w:val="0"/>
    <w:pPr>
      <w:overflowPunct w:val="0"/>
      <w:autoSpaceDE w:val="0"/>
      <w:autoSpaceDN w:val="0"/>
      <w:adjustRightInd w:val="0"/>
      <w:ind w:left="425" w:hanging="425"/>
      <w:textAlignment w:val="baseline"/>
    </w:pPr>
    <w:rPr>
      <w:sz w:val="20"/>
    </w:rPr>
  </w:style>
  <w:style w:type="paragraph" w:customStyle="1" w:styleId="400">
    <w:name w:val="xl29"/>
    <w:basedOn w:val="1"/>
    <w:qFormat/>
    <w:uiPriority w:val="0"/>
    <w:pPr>
      <w:pBdr>
        <w:bottom w:val="single" w:color="auto" w:sz="4" w:space="0"/>
      </w:pBdr>
      <w:spacing w:before="100" w:after="100"/>
    </w:pPr>
    <w:rPr>
      <w:rFonts w:ascii="Arial Unicode MS" w:hAnsi="Arial Unicode MS"/>
    </w:rPr>
  </w:style>
  <w:style w:type="paragraph" w:customStyle="1" w:styleId="401">
    <w:name w:val="水印"/>
    <w:basedOn w:val="1"/>
    <w:qFormat/>
    <w:uiPriority w:val="0"/>
    <w:pPr>
      <w:tabs>
        <w:tab w:val="left" w:pos="425"/>
        <w:tab w:val="left" w:pos="840"/>
      </w:tabs>
      <w:overflowPunct w:val="0"/>
      <w:autoSpaceDE w:val="0"/>
      <w:autoSpaceDN w:val="0"/>
      <w:adjustRightInd w:val="0"/>
      <w:spacing w:line="240" w:lineRule="atLeast"/>
      <w:textAlignment w:val="baseline"/>
    </w:pPr>
  </w:style>
  <w:style w:type="paragraph" w:customStyle="1" w:styleId="402">
    <w:name w:val="表格题头"/>
    <w:basedOn w:val="265"/>
    <w:uiPriority w:val="0"/>
    <w:pPr>
      <w:spacing w:line="240" w:lineRule="auto"/>
      <w:ind w:left="0"/>
      <w:jc w:val="center"/>
    </w:pPr>
    <w:rPr>
      <w:sz w:val="21"/>
    </w:rPr>
  </w:style>
  <w:style w:type="paragraph" w:customStyle="1" w:styleId="403">
    <w:name w:val="标题三"/>
    <w:basedOn w:val="1"/>
    <w:qFormat/>
    <w:uiPriority w:val="0"/>
    <w:pPr>
      <w:widowControl w:val="0"/>
      <w:numPr>
        <w:ilvl w:val="2"/>
        <w:numId w:val="1"/>
      </w:numPr>
      <w:tabs>
        <w:tab w:val="left" w:pos="1418"/>
      </w:tabs>
      <w:jc w:val="both"/>
    </w:pPr>
    <w:rPr>
      <w:kern w:val="2"/>
    </w:rPr>
  </w:style>
  <w:style w:type="paragraph" w:customStyle="1" w:styleId="404">
    <w:name w:val="v14-graphic-tab-lblue-table"/>
    <w:basedOn w:val="1"/>
    <w:qFormat/>
    <w:uiPriority w:val="0"/>
    <w:pPr>
      <w:shd w:val="clear" w:color="auto" w:fill="C8D7E3"/>
      <w:spacing w:before="100" w:after="100"/>
      <w:textAlignment w:val="top"/>
    </w:pPr>
    <w:rPr>
      <w:rFonts w:ascii="Arial Unicode MS" w:hAnsi="Arial Unicode MS"/>
    </w:rPr>
  </w:style>
  <w:style w:type="paragraph" w:customStyle="1" w:styleId="405">
    <w:name w:val="Table Body 2"/>
    <w:basedOn w:val="1"/>
    <w:qFormat/>
    <w:uiPriority w:val="0"/>
    <w:pPr>
      <w:spacing w:before="40" w:after="40" w:line="250" w:lineRule="exact"/>
      <w:ind w:right="115"/>
    </w:pPr>
    <w:rPr>
      <w:rFonts w:ascii="Arial" w:hAnsi="Arial"/>
      <w:sz w:val="17"/>
    </w:rPr>
  </w:style>
  <w:style w:type="paragraph" w:customStyle="1" w:styleId="406">
    <w:name w:val="gbp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407">
    <w:name w:val="help"/>
    <w:basedOn w:val="1"/>
    <w:qFormat/>
    <w:uiPriority w:val="0"/>
    <w:pPr>
      <w:spacing w:before="84" w:after="84"/>
    </w:pPr>
    <w:rPr>
      <w:rFonts w:ascii="Arial" w:hAnsi="Arial" w:eastAsia="MS Mincho"/>
      <w:color w:val="000000"/>
      <w:sz w:val="20"/>
    </w:rPr>
  </w:style>
  <w:style w:type="paragraph" w:customStyle="1" w:styleId="408">
    <w:name w:val="普通正文"/>
    <w:basedOn w:val="1"/>
    <w:qFormat/>
    <w:uiPriority w:val="0"/>
    <w:pPr>
      <w:widowControl w:val="0"/>
      <w:adjustRightInd w:val="0"/>
      <w:spacing w:before="120" w:after="120" w:line="360" w:lineRule="auto"/>
      <w:ind w:firstLine="480" w:firstLineChars="200"/>
      <w:textAlignment w:val="baseline"/>
    </w:pPr>
    <w:rPr>
      <w:rFonts w:ascii="Arial" w:hAnsi="Arial"/>
    </w:rPr>
  </w:style>
  <w:style w:type="paragraph" w:customStyle="1" w:styleId="409">
    <w:name w:val="wen_2"/>
    <w:basedOn w:val="1"/>
    <w:qFormat/>
    <w:uiPriority w:val="0"/>
    <w:pPr>
      <w:spacing w:before="100" w:after="100" w:line="324" w:lineRule="auto"/>
    </w:pPr>
    <w:rPr>
      <w:color w:val="000000"/>
      <w:sz w:val="18"/>
    </w:rPr>
  </w:style>
  <w:style w:type="paragraph" w:customStyle="1" w:styleId="410">
    <w:name w:val="v14-graphic-tab-dblue-table"/>
    <w:basedOn w:val="1"/>
    <w:uiPriority w:val="0"/>
    <w:pPr>
      <w:shd w:val="clear" w:color="auto" w:fill="98B1C4"/>
      <w:spacing w:before="100" w:after="100"/>
    </w:pPr>
    <w:rPr>
      <w:rFonts w:ascii="Arial Unicode MS" w:hAnsi="Arial Unicode MS"/>
    </w:rPr>
  </w:style>
  <w:style w:type="paragraph" w:customStyle="1" w:styleId="411">
    <w:name w:val="tvgray"/>
    <w:basedOn w:val="1"/>
    <w:qFormat/>
    <w:uiPriority w:val="0"/>
    <w:pPr>
      <w:shd w:val="clear" w:color="auto" w:fill="EEEEEE"/>
      <w:spacing w:before="100" w:after="100"/>
    </w:pPr>
    <w:rPr>
      <w:rFonts w:ascii="Verdana" w:hAnsi="Verdana"/>
      <w:b/>
      <w:color w:val="000000"/>
    </w:rPr>
  </w:style>
  <w:style w:type="paragraph" w:customStyle="1" w:styleId="412">
    <w:name w:val="font12"/>
    <w:basedOn w:val="1"/>
    <w:qFormat/>
    <w:uiPriority w:val="0"/>
    <w:pPr>
      <w:spacing w:before="100" w:after="100"/>
    </w:pPr>
    <w:rPr>
      <w:b/>
      <w:sz w:val="48"/>
    </w:rPr>
  </w:style>
  <w:style w:type="paragraph" w:customStyle="1" w:styleId="413">
    <w:name w:val="1级列表"/>
    <w:basedOn w:val="1"/>
    <w:qFormat/>
    <w:uiPriority w:val="0"/>
    <w:pPr>
      <w:widowControl w:val="0"/>
      <w:tabs>
        <w:tab w:val="left" w:pos="432"/>
      </w:tabs>
      <w:spacing w:before="156"/>
      <w:ind w:left="425" w:hanging="425"/>
      <w:jc w:val="both"/>
    </w:pPr>
    <w:rPr>
      <w:rFonts w:eastAsia="楷体_GB2312"/>
      <w:kern w:val="2"/>
    </w:rPr>
  </w:style>
  <w:style w:type="paragraph" w:customStyle="1" w:styleId="414">
    <w:name w:val="标准正文"/>
    <w:basedOn w:val="1"/>
    <w:uiPriority w:val="0"/>
    <w:pPr>
      <w:widowControl w:val="0"/>
      <w:jc w:val="both"/>
    </w:pPr>
    <w:rPr>
      <w:kern w:val="2"/>
    </w:rPr>
  </w:style>
  <w:style w:type="paragraph" w:customStyle="1" w:styleId="415">
    <w:name w:val="Char Char Char Char Char Char1 Char Char Char Char"/>
    <w:basedOn w:val="1"/>
    <w:qFormat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416">
    <w:name w:val="xl54"/>
    <w:basedOn w:val="1"/>
    <w:qFormat/>
    <w:uiPriority w:val="0"/>
    <w:pPr>
      <w:pBdr>
        <w:top w:val="single" w:color="auto" w:sz="4" w:space="0"/>
        <w:left w:val="single" w:color="auto" w:sz="8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417">
    <w:name w:val="v14-ttd"/>
    <w:basedOn w:val="1"/>
    <w:qFormat/>
    <w:uiPriority w:val="0"/>
    <w:pPr>
      <w:spacing w:before="100" w:after="100"/>
    </w:pPr>
    <w:rPr>
      <w:rFonts w:ascii="Arial Unicode MS" w:hAnsi="Arial Unicode MS"/>
      <w:color w:val="98B1C4"/>
    </w:rPr>
  </w:style>
  <w:style w:type="paragraph" w:customStyle="1" w:styleId="418">
    <w:name w:val="colorffffffbld"/>
    <w:basedOn w:val="1"/>
    <w:qFormat/>
    <w:uiPriority w:val="0"/>
    <w:pPr>
      <w:spacing w:before="100" w:after="100"/>
    </w:pPr>
    <w:rPr>
      <w:rFonts w:ascii="Arial Unicode MS" w:hAnsi="Arial Unicode MS"/>
      <w:b/>
      <w:color w:val="FFFFFF"/>
    </w:rPr>
  </w:style>
  <w:style w:type="paragraph" w:customStyle="1" w:styleId="419">
    <w:name w:val="dgbg"/>
    <w:basedOn w:val="1"/>
    <w:uiPriority w:val="0"/>
    <w:pPr>
      <w:shd w:val="clear" w:color="auto" w:fill="999999"/>
      <w:spacing w:before="100" w:after="100"/>
    </w:pPr>
    <w:rPr>
      <w:rFonts w:ascii="Arial Unicode MS" w:hAnsi="Arial Unicode MS"/>
    </w:rPr>
  </w:style>
  <w:style w:type="paragraph" w:customStyle="1" w:styleId="420">
    <w:name w:val="xl38"/>
    <w:basedOn w:val="1"/>
    <w:qFormat/>
    <w:uiPriority w:val="0"/>
    <w:pPr>
      <w:shd w:val="clear" w:color="auto" w:fill="FFFFFF"/>
      <w:spacing w:before="100" w:after="100"/>
      <w:jc w:val="center"/>
    </w:pPr>
    <w:rPr>
      <w:b/>
      <w:sz w:val="32"/>
    </w:rPr>
  </w:style>
  <w:style w:type="paragraph" w:customStyle="1" w:styleId="421">
    <w:name w:val="表格5号 宽行"/>
    <w:basedOn w:val="1"/>
    <w:qFormat/>
    <w:uiPriority w:val="0"/>
    <w:pPr>
      <w:widowControl w:val="0"/>
      <w:spacing w:line="360" w:lineRule="auto"/>
      <w:jc w:val="both"/>
    </w:pPr>
    <w:rPr>
      <w:kern w:val="2"/>
      <w:sz w:val="26"/>
    </w:rPr>
  </w:style>
  <w:style w:type="paragraph" w:customStyle="1" w:styleId="422">
    <w:name w:val="xl36"/>
    <w:basedOn w:val="1"/>
    <w:qFormat/>
    <w:uiPriority w:val="0"/>
    <w:pPr>
      <w:spacing w:before="100" w:after="100"/>
    </w:pPr>
    <w:rPr>
      <w:rFonts w:ascii="Arial Unicode MS" w:hAnsi="Arial Unicode MS"/>
      <w:b/>
    </w:rPr>
  </w:style>
  <w:style w:type="paragraph" w:customStyle="1" w:styleId="423">
    <w:name w:val="l标题2"/>
    <w:basedOn w:val="424"/>
    <w:next w:val="425"/>
    <w:qFormat/>
    <w:uiPriority w:val="0"/>
    <w:pPr>
      <w:keepNext w:val="0"/>
      <w:numPr>
        <w:ilvl w:val="2"/>
      </w:numPr>
      <w:tabs>
        <w:tab w:val="left" w:pos="360"/>
        <w:tab w:val="left" w:pos="567"/>
      </w:tabs>
      <w:ind w:left="567" w:hanging="567"/>
      <w:outlineLvl w:val="1"/>
    </w:pPr>
    <w:rPr>
      <w:rFonts w:eastAsia="黑体"/>
      <w:sz w:val="32"/>
    </w:rPr>
  </w:style>
  <w:style w:type="paragraph" w:customStyle="1" w:styleId="424">
    <w:name w:val="l标题1"/>
    <w:next w:val="425"/>
    <w:qFormat/>
    <w:uiPriority w:val="0"/>
    <w:pPr>
      <w:keepNext/>
      <w:numPr>
        <w:ilvl w:val="0"/>
        <w:numId w:val="24"/>
      </w:numPr>
      <w:tabs>
        <w:tab w:val="left" w:pos="425"/>
      </w:tabs>
      <w:spacing w:before="100" w:after="100"/>
      <w:outlineLvl w:val="0"/>
    </w:pPr>
    <w:rPr>
      <w:rFonts w:ascii="Times New Roman" w:hAnsi="Times New Roman" w:eastAsia="宋体" w:cs="Times New Roman"/>
      <w:b/>
      <w:sz w:val="36"/>
      <w:lang w:val="en-US" w:eastAsia="zh-CN" w:bidi="ar-SA"/>
    </w:rPr>
  </w:style>
  <w:style w:type="paragraph" w:customStyle="1" w:styleId="425">
    <w:name w:val="l正文"/>
    <w:uiPriority w:val="0"/>
    <w:pPr>
      <w:numPr>
        <w:ilvl w:val="1"/>
        <w:numId w:val="24"/>
      </w:numPr>
      <w:spacing w:line="360" w:lineRule="auto"/>
      <w:ind w:left="0" w:firstLine="200" w:firstLineChars="200"/>
      <w:jc w:val="both"/>
    </w:pPr>
    <w:rPr>
      <w:rFonts w:ascii="楷体_GB2312" w:hAnsi="Times New Roman" w:eastAsia="楷体_GB2312" w:cs="Times New Roman"/>
      <w:sz w:val="24"/>
      <w:lang w:val="en-US" w:eastAsia="zh-CN" w:bidi="ar-SA"/>
    </w:rPr>
  </w:style>
  <w:style w:type="paragraph" w:customStyle="1" w:styleId="426">
    <w:name w:val="正文表格内容（居中）"/>
    <w:basedOn w:val="1"/>
    <w:qFormat/>
    <w:uiPriority w:val="0"/>
    <w:pPr>
      <w:jc w:val="center"/>
    </w:pPr>
    <w:rPr>
      <w:rFonts w:ascii="Arial" w:hAnsi="Arial"/>
      <w:sz w:val="18"/>
    </w:rPr>
  </w:style>
  <w:style w:type="paragraph" w:customStyle="1" w:styleId="427">
    <w:name w:val="cpqsrchopt"/>
    <w:basedOn w:val="1"/>
    <w:qFormat/>
    <w:uiPriority w:val="0"/>
    <w:pPr>
      <w:spacing w:before="100" w:after="100"/>
    </w:pPr>
    <w:rPr>
      <w:rFonts w:ascii="Arial Unicode MS" w:hAnsi="Arial Unicode MS"/>
      <w:color w:val="990000"/>
      <w:u w:val="single"/>
    </w:rPr>
  </w:style>
  <w:style w:type="paragraph" w:customStyle="1" w:styleId="428">
    <w:name w:val="tbwhite"/>
    <w:basedOn w:val="1"/>
    <w:qFormat/>
    <w:uiPriority w:val="0"/>
    <w:pPr>
      <w:shd w:val="clear" w:color="auto" w:fill="FFFFFF"/>
      <w:spacing w:before="100" w:after="100"/>
    </w:pPr>
    <w:rPr>
      <w:rFonts w:ascii="Arial Unicode MS" w:hAnsi="Arial Unicode MS"/>
    </w:rPr>
  </w:style>
  <w:style w:type="paragraph" w:customStyle="1" w:styleId="429">
    <w:name w:val="我的要点"/>
    <w:basedOn w:val="1"/>
    <w:qFormat/>
    <w:uiPriority w:val="0"/>
    <w:pPr>
      <w:widowControl w:val="0"/>
      <w:spacing w:line="360" w:lineRule="auto"/>
      <w:ind w:left="100" w:leftChars="100" w:firstLine="420"/>
      <w:jc w:val="both"/>
    </w:pPr>
    <w:rPr>
      <w:rFonts w:ascii="ˎ̥" w:hAnsi="ˎ̥" w:eastAsia="楷体_GB2312"/>
      <w:b/>
      <w:i/>
      <w:color w:val="000000"/>
      <w:sz w:val="28"/>
    </w:rPr>
  </w:style>
  <w:style w:type="paragraph" w:customStyle="1" w:styleId="430">
    <w:name w:val="xl43"/>
    <w:basedOn w:val="1"/>
    <w:uiPriority w:val="0"/>
    <w:pPr>
      <w:shd w:val="clear" w:color="auto" w:fill="FFFFFF"/>
      <w:spacing w:before="100" w:after="100"/>
      <w:jc w:val="center"/>
    </w:pPr>
    <w:rPr>
      <w:b/>
      <w:sz w:val="32"/>
    </w:rPr>
  </w:style>
  <w:style w:type="paragraph" w:customStyle="1" w:styleId="431">
    <w:name w:val="small"/>
    <w:basedOn w:val="1"/>
    <w:uiPriority w:val="0"/>
    <w:pPr>
      <w:spacing w:before="100" w:after="100"/>
    </w:pPr>
    <w:rPr>
      <w:rFonts w:ascii="Arial Unicode MS" w:hAnsi="Arial Unicode MS"/>
      <w:color w:val="000000"/>
      <w:sz w:val="22"/>
    </w:rPr>
  </w:style>
  <w:style w:type="paragraph" w:customStyle="1" w:styleId="432">
    <w:name w:val="样式5"/>
    <w:basedOn w:val="1"/>
    <w:qFormat/>
    <w:uiPriority w:val="0"/>
    <w:pPr>
      <w:widowControl w:val="0"/>
      <w:spacing w:line="360" w:lineRule="auto"/>
      <w:ind w:firstLine="420"/>
      <w:jc w:val="both"/>
    </w:pPr>
    <w:rPr>
      <w:kern w:val="2"/>
    </w:rPr>
  </w:style>
  <w:style w:type="paragraph" w:customStyle="1" w:styleId="433">
    <w:name w:val="countryind"/>
    <w:basedOn w:val="1"/>
    <w:uiPriority w:val="0"/>
    <w:pPr>
      <w:spacing w:before="100" w:after="100"/>
    </w:pPr>
    <w:rPr>
      <w:rFonts w:ascii="Arial Unicode MS" w:hAnsi="Arial Unicode MS"/>
      <w:color w:val="333333"/>
    </w:rPr>
  </w:style>
  <w:style w:type="paragraph" w:customStyle="1" w:styleId="434">
    <w:name w:val="xl53"/>
    <w:basedOn w:val="1"/>
    <w:uiPriority w:val="0"/>
    <w:pPr>
      <w:shd w:val="clear" w:color="auto" w:fill="FFFFFF"/>
      <w:spacing w:before="100" w:after="100"/>
      <w:jc w:val="center"/>
      <w:textAlignment w:val="bottom"/>
    </w:pPr>
    <w:rPr>
      <w:b/>
      <w:sz w:val="32"/>
    </w:rPr>
  </w:style>
  <w:style w:type="paragraph" w:customStyle="1" w:styleId="435">
    <w:name w:val="Chinese indent two words"/>
    <w:basedOn w:val="17"/>
    <w:uiPriority w:val="0"/>
    <w:pPr>
      <w:spacing w:after="120"/>
      <w:ind w:firstLine="0" w:firstLineChars="0"/>
      <w:jc w:val="left"/>
    </w:pPr>
    <w:rPr>
      <w:spacing w:val="2"/>
    </w:rPr>
  </w:style>
  <w:style w:type="paragraph" w:customStyle="1" w:styleId="436">
    <w:name w:val="spacer"/>
    <w:basedOn w:val="1"/>
    <w:qFormat/>
    <w:uiPriority w:val="0"/>
    <w:pPr>
      <w:spacing w:before="100" w:after="100"/>
    </w:pPr>
    <w:rPr>
      <w:rFonts w:ascii="Arial Unicode MS" w:hAnsi="Arial Unicode MS"/>
      <w:color w:val="98B1C4"/>
    </w:rPr>
  </w:style>
  <w:style w:type="paragraph" w:customStyle="1" w:styleId="437">
    <w:name w:val="样式 标题 4 +2"/>
    <w:basedOn w:val="4"/>
    <w:uiPriority w:val="0"/>
    <w:pPr>
      <w:keepNext w:val="0"/>
      <w:keepLines w:val="0"/>
      <w:adjustRightInd w:val="0"/>
      <w:snapToGrid w:val="0"/>
      <w:spacing w:before="0" w:after="0" w:line="300" w:lineRule="auto"/>
      <w:outlineLvl w:val="9"/>
    </w:pPr>
    <w:rPr>
      <w:rFonts w:ascii="仿宋_GB2312" w:hAnsi="宋体" w:eastAsia="仿宋_GB2312"/>
      <w:b w:val="0"/>
      <w:bCs w:val="0"/>
      <w:szCs w:val="20"/>
    </w:rPr>
  </w:style>
  <w:style w:type="paragraph" w:customStyle="1" w:styleId="438">
    <w:name w:val="tertnavdiv"/>
    <w:basedOn w:val="1"/>
    <w:qFormat/>
    <w:uiPriority w:val="0"/>
    <w:pPr>
      <w:shd w:val="clear" w:color="auto" w:fill="CECECE"/>
      <w:spacing w:before="90" w:after="90"/>
    </w:pPr>
    <w:rPr>
      <w:rFonts w:ascii="Arial Unicode MS" w:hAnsi="Arial Unicode MS"/>
      <w:color w:val="000000"/>
    </w:rPr>
  </w:style>
  <w:style w:type="paragraph" w:customStyle="1" w:styleId="439">
    <w:name w:val="È±Ê¡ÎÄ±¾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440">
    <w:name w:val="copyright"/>
    <w:basedOn w:val="1"/>
    <w:qFormat/>
    <w:uiPriority w:val="0"/>
    <w:pPr>
      <w:spacing w:before="100" w:after="100"/>
    </w:pPr>
    <w:rPr>
      <w:rFonts w:ascii="Arial Unicode MS" w:hAnsi="Arial Unicode MS"/>
      <w:color w:val="666666"/>
      <w:sz w:val="22"/>
    </w:rPr>
  </w:style>
  <w:style w:type="paragraph" w:customStyle="1" w:styleId="441">
    <w:name w:val="v14-graphic-tab-unselected"/>
    <w:basedOn w:val="1"/>
    <w:qFormat/>
    <w:uiPriority w:val="0"/>
    <w:pPr>
      <w:spacing w:before="100" w:after="100"/>
    </w:pPr>
    <w:rPr>
      <w:rFonts w:ascii="Arial Unicode MS" w:hAnsi="Arial Unicode MS"/>
    </w:rPr>
  </w:style>
  <w:style w:type="paragraph" w:customStyle="1" w:styleId="442">
    <w:name w:val="普通 (Web)4"/>
    <w:basedOn w:val="1"/>
    <w:uiPriority w:val="0"/>
    <w:pPr>
      <w:spacing w:before="100" w:after="100"/>
    </w:pPr>
    <w:rPr>
      <w:rFonts w:ascii="Arial Unicode MS" w:hAnsi="Arial Unicode MS" w:eastAsia="Times New Roman"/>
    </w:rPr>
  </w:style>
  <w:style w:type="paragraph" w:customStyle="1" w:styleId="443">
    <w:name w:val="Table Bold 2"/>
    <w:basedOn w:val="1"/>
    <w:uiPriority w:val="0"/>
    <w:pPr>
      <w:spacing w:after="60" w:line="280" w:lineRule="exact"/>
      <w:ind w:left="24" w:right="115"/>
    </w:pPr>
    <w:rPr>
      <w:rFonts w:ascii="Arial Narrow" w:hAnsi="Arial Narrow"/>
      <w:b/>
      <w:sz w:val="19"/>
    </w:rPr>
  </w:style>
  <w:style w:type="paragraph" w:customStyle="1" w:styleId="444">
    <w:name w:val="xl4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69696"/>
      <w:spacing w:before="100" w:after="100"/>
    </w:pPr>
    <w:rPr>
      <w:sz w:val="20"/>
    </w:rPr>
  </w:style>
  <w:style w:type="paragraph" w:customStyle="1" w:styleId="445">
    <w:name w:val="xl27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after="100"/>
    </w:pPr>
    <w:rPr>
      <w:rFonts w:ascii="Arial" w:hAnsi="Arial"/>
    </w:rPr>
  </w:style>
  <w:style w:type="paragraph" w:customStyle="1" w:styleId="446">
    <w:name w:val="font11"/>
    <w:basedOn w:val="1"/>
    <w:uiPriority w:val="0"/>
    <w:pPr>
      <w:spacing w:before="100" w:after="100"/>
    </w:pPr>
    <w:rPr>
      <w:b/>
      <w:sz w:val="48"/>
    </w:rPr>
  </w:style>
  <w:style w:type="paragraph" w:customStyle="1" w:styleId="447">
    <w:name w:val="tblue"/>
    <w:basedOn w:val="1"/>
    <w:uiPriority w:val="0"/>
    <w:pPr>
      <w:shd w:val="clear" w:color="auto" w:fill="98B1C4"/>
      <w:spacing w:before="100" w:after="100"/>
    </w:pPr>
    <w:rPr>
      <w:rFonts w:ascii="Arial Unicode MS" w:hAnsi="Arial Unicode MS"/>
      <w:color w:val="FFFFFF"/>
    </w:rPr>
  </w:style>
  <w:style w:type="paragraph" w:customStyle="1" w:styleId="448">
    <w:name w:val="xl56"/>
    <w:basedOn w:val="1"/>
    <w:uiPriority w:val="0"/>
    <w:pPr>
      <w:pBdr>
        <w:left w:val="single" w:color="auto" w:sz="8" w:space="0"/>
        <w:bottom w:val="single" w:color="auto" w:sz="4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449">
    <w:name w:val="样式 正文（首行缩进两字）表正文正文非缩进段1特点正文不缩进ALT+Z四号标题4正文双线 + 首行缩进:  2..."/>
    <w:basedOn w:val="17"/>
    <w:qFormat/>
    <w:uiPriority w:val="0"/>
    <w:pPr>
      <w:spacing w:line="360" w:lineRule="auto"/>
      <w:ind w:firstLine="560"/>
    </w:pPr>
    <w:rPr>
      <w:rFonts w:ascii="Verdana" w:hAnsi="Verdana"/>
      <w:sz w:val="24"/>
    </w:rPr>
  </w:style>
  <w:style w:type="paragraph" w:customStyle="1" w:styleId="450">
    <w:name w:val="关键词"/>
    <w:basedOn w:val="1"/>
    <w:qFormat/>
    <w:uiPriority w:val="0"/>
    <w:pPr>
      <w:widowControl w:val="0"/>
      <w:adjustRightInd w:val="0"/>
      <w:spacing w:line="360" w:lineRule="auto"/>
      <w:jc w:val="both"/>
      <w:textAlignment w:val="baseline"/>
    </w:pPr>
    <w:rPr>
      <w:rFonts w:eastAsia="黑体"/>
    </w:rPr>
  </w:style>
  <w:style w:type="paragraph" w:customStyle="1" w:styleId="451">
    <w:name w:val="Tablecells"/>
    <w:basedOn w:val="1"/>
    <w:uiPriority w:val="0"/>
    <w:pPr>
      <w:keepLines/>
      <w:spacing w:before="60" w:after="60"/>
    </w:pPr>
    <w:rPr>
      <w:rFonts w:eastAsia="Times New Roman"/>
      <w:sz w:val="18"/>
      <w:lang w:eastAsia="en-US"/>
    </w:rPr>
  </w:style>
  <w:style w:type="paragraph" w:customStyle="1" w:styleId="452">
    <w:name w:val="TOC"/>
    <w:basedOn w:val="1"/>
    <w:qFormat/>
    <w:uiPriority w:val="0"/>
    <w:pPr>
      <w:spacing w:line="360" w:lineRule="auto"/>
      <w:jc w:val="center"/>
    </w:pPr>
    <w:rPr>
      <w:rFonts w:ascii="Arial" w:hAnsi="Arial"/>
      <w:b/>
      <w:spacing w:val="20"/>
      <w:sz w:val="32"/>
    </w:rPr>
  </w:style>
  <w:style w:type="paragraph" w:customStyle="1" w:styleId="453">
    <w:name w:val="样式 样式 左侧:  0.74 厘米 + 首行缩进:  2 字符"/>
    <w:basedOn w:val="1"/>
    <w:uiPriority w:val="0"/>
    <w:pPr>
      <w:widowControl w:val="0"/>
      <w:adjustRightInd w:val="0"/>
      <w:ind w:firstLine="480" w:firstLineChars="200"/>
    </w:pPr>
    <w:rPr>
      <w:kern w:val="2"/>
    </w:rPr>
  </w:style>
  <w:style w:type="paragraph" w:customStyle="1" w:styleId="454">
    <w:name w:val="imgpaddingtop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455">
    <w:name w:val="xl5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456">
    <w:name w:val="color003366"/>
    <w:basedOn w:val="1"/>
    <w:qFormat/>
    <w:uiPriority w:val="0"/>
    <w:pPr>
      <w:spacing w:before="100" w:after="100"/>
    </w:pPr>
    <w:rPr>
      <w:rFonts w:ascii="Arial Unicode MS" w:hAnsi="Arial Unicode MS"/>
      <w:color w:val="003366"/>
    </w:rPr>
  </w:style>
  <w:style w:type="paragraph" w:customStyle="1" w:styleId="457">
    <w:name w:val="whitetitlebar"/>
    <w:basedOn w:val="1"/>
    <w:qFormat/>
    <w:uiPriority w:val="0"/>
    <w:pPr>
      <w:shd w:val="clear" w:color="auto" w:fill="FFFFFF"/>
      <w:spacing w:before="100" w:after="100"/>
    </w:pPr>
    <w:rPr>
      <w:rFonts w:ascii="Arial Unicode MS" w:hAnsi="Arial Unicode MS"/>
      <w:color w:val="666666"/>
    </w:rPr>
  </w:style>
  <w:style w:type="paragraph" w:customStyle="1" w:styleId="458">
    <w:name w:val="文档正文"/>
    <w:basedOn w:val="1"/>
    <w:qFormat/>
    <w:uiPriority w:val="0"/>
    <w:pPr>
      <w:widowControl w:val="0"/>
      <w:jc w:val="center"/>
    </w:pPr>
    <w:rPr>
      <w:rFonts w:ascii="Arial" w:hAnsi="Arial"/>
      <w:kern w:val="2"/>
      <w:sz w:val="26"/>
    </w:rPr>
  </w:style>
  <w:style w:type="paragraph" w:customStyle="1" w:styleId="459">
    <w:name w:val="新华社正文"/>
    <w:basedOn w:val="1"/>
    <w:qFormat/>
    <w:uiPriority w:val="0"/>
    <w:pPr>
      <w:widowControl w:val="0"/>
      <w:snapToGrid w:val="0"/>
      <w:spacing w:line="360" w:lineRule="auto"/>
      <w:ind w:right="-36" w:firstLine="360" w:firstLineChars="150"/>
    </w:pPr>
    <w:rPr>
      <w:rFonts w:ascii="Arial" w:hAnsi="Arial"/>
      <w:kern w:val="2"/>
    </w:rPr>
  </w:style>
  <w:style w:type="paragraph" w:customStyle="1" w:styleId="460">
    <w:name w:val="boldtitle"/>
    <w:basedOn w:val="1"/>
    <w:qFormat/>
    <w:uiPriority w:val="0"/>
    <w:pPr>
      <w:spacing w:before="100" w:after="100" w:line="390" w:lineRule="atLeast"/>
    </w:pPr>
    <w:rPr>
      <w:rFonts w:ascii="Arial Black" w:hAnsi="Arial Black"/>
      <w:sz w:val="36"/>
    </w:rPr>
  </w:style>
  <w:style w:type="paragraph" w:customStyle="1" w:styleId="461">
    <w:name w:val="color000000bg"/>
    <w:basedOn w:val="1"/>
    <w:uiPriority w:val="0"/>
    <w:pPr>
      <w:shd w:val="clear" w:color="auto" w:fill="000000"/>
      <w:spacing w:before="100" w:after="100"/>
    </w:pPr>
    <w:rPr>
      <w:rFonts w:ascii="Arial Unicode MS" w:hAnsi="Arial Unicode MS"/>
      <w:color w:val="000000"/>
    </w:rPr>
  </w:style>
  <w:style w:type="paragraph" w:customStyle="1" w:styleId="462">
    <w:name w:val="pagesubtitle"/>
    <w:basedOn w:val="1"/>
    <w:qFormat/>
    <w:uiPriority w:val="0"/>
    <w:pPr>
      <w:spacing w:before="100" w:after="100" w:line="270" w:lineRule="atLeast"/>
    </w:pPr>
    <w:rPr>
      <w:rFonts w:ascii="Arial" w:hAnsi="Arial"/>
      <w:sz w:val="23"/>
    </w:rPr>
  </w:style>
  <w:style w:type="paragraph" w:customStyle="1" w:styleId="463">
    <w:name w:val="Bullet"/>
    <w:basedOn w:val="28"/>
    <w:uiPriority w:val="0"/>
    <w:pPr>
      <w:keepLines/>
      <w:widowControl/>
      <w:tabs>
        <w:tab w:val="left" w:pos="425"/>
      </w:tabs>
      <w:spacing w:before="60" w:after="60"/>
      <w:ind w:left="3096" w:hanging="216"/>
      <w:jc w:val="left"/>
    </w:pPr>
    <w:rPr>
      <w:kern w:val="0"/>
      <w:sz w:val="20"/>
      <w:lang w:val="en-GB" w:eastAsia="en-US"/>
    </w:rPr>
  </w:style>
  <w:style w:type="paragraph" w:customStyle="1" w:styleId="464">
    <w:name w:val="font10"/>
    <w:basedOn w:val="1"/>
    <w:qFormat/>
    <w:uiPriority w:val="0"/>
    <w:pPr>
      <w:spacing w:before="100" w:after="100"/>
    </w:pPr>
    <w:rPr>
      <w:b/>
    </w:rPr>
  </w:style>
  <w:style w:type="paragraph" w:customStyle="1" w:styleId="465">
    <w:name w:val="段落"/>
    <w:basedOn w:val="1"/>
    <w:qFormat/>
    <w:uiPriority w:val="0"/>
    <w:pPr>
      <w:widowControl w:val="0"/>
      <w:spacing w:line="360" w:lineRule="auto"/>
      <w:ind w:left="420" w:firstLine="200" w:firstLineChars="200"/>
    </w:pPr>
    <w:rPr>
      <w:kern w:val="2"/>
      <w:sz w:val="26"/>
    </w:rPr>
  </w:style>
  <w:style w:type="paragraph" w:customStyle="1" w:styleId="466">
    <w:name w:val="Normal Subhead"/>
    <w:basedOn w:val="1"/>
    <w:qFormat/>
    <w:uiPriority w:val="0"/>
    <w:pPr>
      <w:keepNext/>
      <w:spacing w:before="240"/>
    </w:pPr>
    <w:rPr>
      <w:b/>
      <w:color w:val="000000"/>
      <w:lang w:eastAsia="en-US"/>
    </w:rPr>
  </w:style>
  <w:style w:type="paragraph" w:customStyle="1" w:styleId="467">
    <w:name w:val="Default Text"/>
    <w:basedOn w:val="1"/>
    <w:uiPriority w:val="0"/>
    <w:pPr>
      <w:widowControl w:val="0"/>
      <w:autoSpaceDE w:val="0"/>
      <w:autoSpaceDN w:val="0"/>
      <w:adjustRightInd w:val="0"/>
    </w:pPr>
  </w:style>
  <w:style w:type="paragraph" w:customStyle="1" w:styleId="468">
    <w:name w:val="color333333bg"/>
    <w:basedOn w:val="1"/>
    <w:uiPriority w:val="0"/>
    <w:pPr>
      <w:shd w:val="clear" w:color="auto" w:fill="333333"/>
      <w:spacing w:before="100" w:after="100"/>
    </w:pPr>
    <w:rPr>
      <w:rFonts w:ascii="Arial Unicode MS" w:hAnsi="Arial Unicode MS"/>
      <w:color w:val="000000"/>
    </w:rPr>
  </w:style>
  <w:style w:type="paragraph" w:customStyle="1" w:styleId="469">
    <w:name w:val="1 Heading 1N"/>
    <w:basedOn w:val="1"/>
    <w:qFormat/>
    <w:uiPriority w:val="0"/>
    <w:pPr>
      <w:pageBreakBefore/>
      <w:tabs>
        <w:tab w:val="left" w:pos="432"/>
      </w:tabs>
      <w:overflowPunct w:val="0"/>
      <w:autoSpaceDE w:val="0"/>
      <w:autoSpaceDN w:val="0"/>
      <w:adjustRightInd w:val="0"/>
      <w:spacing w:before="240" w:after="60"/>
      <w:ind w:left="432" w:hanging="432"/>
      <w:textAlignment w:val="baseline"/>
      <w:outlineLvl w:val="0"/>
    </w:pPr>
    <w:rPr>
      <w:rFonts w:ascii="Arial Black" w:hAnsi="Arial Black"/>
      <w:caps/>
      <w:sz w:val="36"/>
    </w:rPr>
  </w:style>
  <w:style w:type="paragraph" w:customStyle="1" w:styleId="470">
    <w:name w:val="hdgd"/>
    <w:basedOn w:val="1"/>
    <w:uiPriority w:val="0"/>
    <w:pPr>
      <w:spacing w:before="100" w:after="100" w:line="195" w:lineRule="atLeast"/>
    </w:pPr>
    <w:rPr>
      <w:rFonts w:ascii="Verdana" w:hAnsi="Verdana"/>
      <w:b/>
      <w:color w:val="FFFFFF"/>
      <w:sz w:val="18"/>
    </w:rPr>
  </w:style>
  <w:style w:type="paragraph" w:customStyle="1" w:styleId="471">
    <w:name w:val="Contract Title"/>
    <w:basedOn w:val="1"/>
    <w:qFormat/>
    <w:uiPriority w:val="0"/>
    <w:pPr>
      <w:jc w:val="both"/>
    </w:pPr>
    <w:rPr>
      <w:rFonts w:ascii="Arial" w:hAnsi="Arial"/>
      <w:b/>
      <w:color w:val="0000FF"/>
      <w:sz w:val="18"/>
      <w:u w:val="thick"/>
    </w:rPr>
  </w:style>
  <w:style w:type="paragraph" w:customStyle="1" w:styleId="472">
    <w:name w:val="xl48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after="100"/>
      <w:jc w:val="center"/>
    </w:pPr>
    <w:rPr>
      <w:sz w:val="20"/>
    </w:rPr>
  </w:style>
  <w:style w:type="paragraph" w:customStyle="1" w:styleId="473">
    <w:name w:val="Normal_0"/>
    <w:basedOn w:val="1"/>
    <w:uiPriority w:val="0"/>
    <w:rPr>
      <w:color w:val="000000"/>
    </w:rPr>
  </w:style>
  <w:style w:type="paragraph" w:customStyle="1" w:styleId="474">
    <w:name w:val="triple tab"/>
    <w:basedOn w:val="1"/>
    <w:qFormat/>
    <w:uiPriority w:val="0"/>
    <w:pPr>
      <w:tabs>
        <w:tab w:val="left" w:pos="6240"/>
        <w:tab w:val="left" w:pos="7200"/>
        <w:tab w:val="left" w:pos="8640"/>
      </w:tabs>
      <w:spacing w:after="60"/>
      <w:ind w:left="240" w:hanging="240"/>
    </w:pPr>
    <w:rPr>
      <w:kern w:val="16"/>
      <w:sz w:val="20"/>
      <w:lang w:eastAsia="en-US"/>
    </w:rPr>
  </w:style>
  <w:style w:type="paragraph" w:customStyle="1" w:styleId="475">
    <w:name w:val="移动五期"/>
    <w:basedOn w:val="1"/>
    <w:qFormat/>
    <w:uiPriority w:val="0"/>
    <w:pPr>
      <w:widowControl w:val="0"/>
      <w:spacing w:line="360" w:lineRule="auto"/>
      <w:ind w:firstLine="454"/>
      <w:jc w:val="both"/>
    </w:pPr>
    <w:rPr>
      <w:kern w:val="2"/>
    </w:rPr>
  </w:style>
  <w:style w:type="paragraph" w:customStyle="1" w:styleId="476">
    <w:name w:val="graytext"/>
    <w:basedOn w:val="1"/>
    <w:uiPriority w:val="0"/>
    <w:pPr>
      <w:spacing w:before="100" w:after="100"/>
    </w:pPr>
    <w:rPr>
      <w:rFonts w:ascii="Arial Unicode MS" w:hAnsi="Arial Unicode MS"/>
      <w:color w:val="666666"/>
    </w:rPr>
  </w:style>
  <w:style w:type="paragraph" w:customStyle="1" w:styleId="477">
    <w:name w:val="正文应用"/>
    <w:basedOn w:val="1"/>
    <w:uiPriority w:val="0"/>
    <w:pPr>
      <w:widowControl w:val="0"/>
      <w:spacing w:line="360" w:lineRule="auto"/>
      <w:ind w:firstLine="480" w:firstLineChars="200"/>
    </w:pPr>
    <w:rPr>
      <w:kern w:val="2"/>
    </w:rPr>
  </w:style>
  <w:style w:type="paragraph" w:customStyle="1" w:styleId="478">
    <w:name w:val="boldbodycopy"/>
    <w:basedOn w:val="1"/>
    <w:qFormat/>
    <w:uiPriority w:val="0"/>
    <w:pPr>
      <w:spacing w:before="100" w:after="100" w:line="210" w:lineRule="atLeast"/>
    </w:pPr>
    <w:rPr>
      <w:rFonts w:ascii="Arial" w:hAnsi="Arial" w:eastAsia="Arial Unicode MS"/>
      <w:b/>
      <w:color w:val="000000"/>
      <w:sz w:val="18"/>
    </w:rPr>
  </w:style>
  <w:style w:type="paragraph" w:customStyle="1" w:styleId="479">
    <w:name w:val="样式3"/>
    <w:basedOn w:val="1"/>
    <w:qFormat/>
    <w:uiPriority w:val="0"/>
    <w:pPr>
      <w:widowControl w:val="0"/>
      <w:tabs>
        <w:tab w:val="left" w:pos="709"/>
      </w:tabs>
      <w:ind w:left="709" w:hanging="709"/>
      <w:jc w:val="both"/>
    </w:pPr>
    <w:rPr>
      <w:b/>
      <w:kern w:val="2"/>
    </w:rPr>
  </w:style>
  <w:style w:type="paragraph" w:customStyle="1" w:styleId="480">
    <w:name w:val="commbutton"/>
    <w:basedOn w:val="1"/>
    <w:uiPriority w:val="0"/>
    <w:pPr>
      <w:pBdr>
        <w:top w:val="single" w:color="FF9899" w:sz="12" w:space="0"/>
        <w:left w:val="single" w:color="FF9899" w:sz="12" w:space="0"/>
        <w:bottom w:val="single" w:color="CC0000" w:sz="12" w:space="0"/>
        <w:right w:val="single" w:color="CC0000" w:sz="12" w:space="0"/>
      </w:pBdr>
      <w:shd w:val="clear" w:color="auto" w:fill="FF0000"/>
      <w:spacing w:before="100" w:after="100"/>
      <w:jc w:val="center"/>
    </w:pPr>
    <w:rPr>
      <w:rFonts w:ascii="Arial" w:hAnsi="Arial"/>
      <w:b/>
      <w:color w:val="FFFFFF"/>
      <w:sz w:val="22"/>
    </w:rPr>
  </w:style>
  <w:style w:type="paragraph" w:customStyle="1" w:styleId="481">
    <w:name w:val="样式2"/>
    <w:basedOn w:val="1"/>
    <w:qFormat/>
    <w:uiPriority w:val="0"/>
    <w:pPr>
      <w:widowControl w:val="0"/>
      <w:autoSpaceDE w:val="0"/>
      <w:autoSpaceDN w:val="0"/>
      <w:adjustRightInd w:val="0"/>
      <w:spacing w:line="400" w:lineRule="atLeast"/>
      <w:ind w:left="360" w:hanging="144" w:hangingChars="144"/>
      <w:jc w:val="both"/>
    </w:pPr>
    <w:rPr>
      <w:color w:val="000000"/>
      <w:spacing w:val="20"/>
      <w:kern w:val="2"/>
    </w:rPr>
  </w:style>
  <w:style w:type="paragraph" w:customStyle="1" w:styleId="482">
    <w:name w:val="left-nav-corner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483">
    <w:name w:val="缺省文本"/>
    <w:basedOn w:val="1"/>
    <w:uiPriority w:val="0"/>
    <w:pPr>
      <w:widowControl w:val="0"/>
      <w:autoSpaceDE w:val="0"/>
      <w:autoSpaceDN w:val="0"/>
      <w:adjustRightInd w:val="0"/>
    </w:pPr>
  </w:style>
  <w:style w:type="paragraph" w:customStyle="1" w:styleId="484">
    <w:name w:val="Char1"/>
    <w:basedOn w:val="1"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485">
    <w:name w:val="hil"/>
    <w:basedOn w:val="1"/>
    <w:uiPriority w:val="0"/>
    <w:pPr>
      <w:shd w:val="clear" w:color="auto" w:fill="FFFFFF"/>
      <w:spacing w:before="100" w:after="100"/>
    </w:pPr>
    <w:rPr>
      <w:rFonts w:ascii="Arial Unicode MS" w:hAnsi="Arial Unicode MS"/>
    </w:rPr>
  </w:style>
  <w:style w:type="paragraph" w:customStyle="1" w:styleId="486">
    <w:name w:val="Char Char Char1 Char"/>
    <w:basedOn w:val="1"/>
    <w:qFormat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487">
    <w:name w:val="smgraytext"/>
    <w:basedOn w:val="1"/>
    <w:uiPriority w:val="0"/>
    <w:pPr>
      <w:spacing w:before="100" w:after="100"/>
    </w:pPr>
    <w:rPr>
      <w:rFonts w:ascii="Arial Unicode MS" w:hAnsi="Arial Unicode MS"/>
      <w:color w:val="666666"/>
    </w:rPr>
  </w:style>
  <w:style w:type="paragraph" w:customStyle="1" w:styleId="488">
    <w:name w:val="样式 样式5 + 小四"/>
    <w:basedOn w:val="1"/>
    <w:uiPriority w:val="0"/>
    <w:pPr>
      <w:widowControl w:val="0"/>
      <w:tabs>
        <w:tab w:val="left" w:pos="209"/>
      </w:tabs>
      <w:spacing w:line="480" w:lineRule="auto"/>
      <w:ind w:left="209" w:hanging="425"/>
      <w:jc w:val="both"/>
    </w:pPr>
    <w:rPr>
      <w:b/>
      <w:kern w:val="2"/>
    </w:rPr>
  </w:style>
  <w:style w:type="paragraph" w:customStyle="1" w:styleId="489">
    <w:name w:val="spl"/>
    <w:basedOn w:val="1"/>
    <w:uiPriority w:val="0"/>
    <w:pPr>
      <w:spacing w:before="100" w:after="100"/>
    </w:pPr>
    <w:rPr>
      <w:rFonts w:ascii="Arial Unicode MS" w:hAnsi="Arial Unicode MS"/>
    </w:rPr>
  </w:style>
  <w:style w:type="paragraph" w:customStyle="1" w:styleId="490">
    <w:name w:val="font17"/>
    <w:basedOn w:val="1"/>
    <w:uiPriority w:val="0"/>
    <w:pPr>
      <w:spacing w:before="100" w:after="100"/>
    </w:pPr>
    <w:rPr>
      <w:b/>
      <w:sz w:val="20"/>
    </w:rPr>
  </w:style>
  <w:style w:type="paragraph" w:customStyle="1" w:styleId="491">
    <w:name w:val="l标题3"/>
    <w:basedOn w:val="424"/>
    <w:next w:val="425"/>
    <w:uiPriority w:val="0"/>
    <w:pPr>
      <w:numPr>
        <w:ilvl w:val="3"/>
      </w:numPr>
      <w:tabs>
        <w:tab w:val="left" w:pos="709"/>
        <w:tab w:val="clear" w:pos="425"/>
      </w:tabs>
      <w:spacing w:before="50" w:after="50"/>
      <w:ind w:left="709" w:hanging="709"/>
      <w:outlineLvl w:val="2"/>
    </w:pPr>
    <w:rPr>
      <w:sz w:val="30"/>
    </w:rPr>
  </w:style>
  <w:style w:type="paragraph" w:customStyle="1" w:styleId="492">
    <w:name w:val="xl47"/>
    <w:basedOn w:val="1"/>
    <w:uiPriority w:val="0"/>
    <w:pPr>
      <w:pBdr>
        <w:bottom w:val="single" w:color="auto" w:sz="8" w:space="0"/>
      </w:pBdr>
      <w:shd w:val="clear" w:color="auto" w:fill="C0C0C0"/>
      <w:spacing w:before="100" w:after="100"/>
      <w:jc w:val="center"/>
    </w:pPr>
    <w:rPr>
      <w:b/>
      <w:sz w:val="20"/>
    </w:rPr>
  </w:style>
  <w:style w:type="paragraph" w:customStyle="1" w:styleId="493">
    <w:name w:val="Bulleted list 1"/>
    <w:basedOn w:val="1"/>
    <w:qFormat/>
    <w:uiPriority w:val="0"/>
    <w:pPr>
      <w:tabs>
        <w:tab w:val="left" w:pos="432"/>
      </w:tabs>
      <w:spacing w:before="120"/>
      <w:ind w:left="425" w:hanging="425"/>
    </w:pPr>
    <w:rPr>
      <w:rFonts w:ascii="Arial" w:hAnsi="Arial"/>
      <w:color w:val="000000"/>
      <w:sz w:val="22"/>
      <w:lang w:eastAsia="en-US"/>
    </w:rPr>
  </w:style>
  <w:style w:type="paragraph" w:customStyle="1" w:styleId="494">
    <w:name w:val="dgray"/>
    <w:basedOn w:val="1"/>
    <w:uiPriority w:val="0"/>
    <w:pPr>
      <w:shd w:val="clear" w:color="auto" w:fill="999999"/>
      <w:spacing w:before="100" w:after="100"/>
    </w:pPr>
    <w:rPr>
      <w:rFonts w:ascii="Arial Unicode MS" w:hAnsi="Arial Unicode MS"/>
    </w:rPr>
  </w:style>
  <w:style w:type="paragraph" w:customStyle="1" w:styleId="495">
    <w:name w:val="T3"/>
    <w:basedOn w:val="334"/>
    <w:uiPriority w:val="0"/>
    <w:pPr>
      <w:tabs>
        <w:tab w:val="left" w:pos="992"/>
        <w:tab w:val="left" w:pos="1418"/>
        <w:tab w:val="left" w:pos="1843"/>
        <w:tab w:val="left" w:pos="2268"/>
        <w:tab w:val="left" w:pos="2693"/>
        <w:tab w:val="left" w:pos="3119"/>
        <w:tab w:val="left" w:pos="3544"/>
        <w:tab w:val="clear" w:pos="709"/>
        <w:tab w:val="clear" w:pos="1134"/>
        <w:tab w:val="clear" w:pos="1559"/>
        <w:tab w:val="clear" w:pos="1985"/>
        <w:tab w:val="clear" w:pos="2410"/>
        <w:tab w:val="clear" w:pos="2835"/>
        <w:tab w:val="clear" w:pos="3260"/>
        <w:tab w:val="clear" w:pos="3686"/>
      </w:tabs>
      <w:ind w:left="567"/>
    </w:pPr>
  </w:style>
  <w:style w:type="paragraph" w:customStyle="1" w:styleId="496">
    <w:name w:val="xl65"/>
    <w:basedOn w:val="1"/>
    <w:qFormat/>
    <w:uiPriority w:val="0"/>
    <w:pPr>
      <w:spacing w:before="100" w:after="100"/>
      <w:jc w:val="center"/>
      <w:textAlignment w:val="center"/>
    </w:pPr>
    <w:rPr>
      <w:b/>
      <w:sz w:val="48"/>
    </w:rPr>
  </w:style>
  <w:style w:type="paragraph" w:customStyle="1" w:styleId="497">
    <w:name w:val="标题2后正文"/>
    <w:basedOn w:val="75"/>
    <w:uiPriority w:val="0"/>
    <w:pPr>
      <w:ind w:left="200" w:leftChars="200" w:firstLine="200" w:firstLineChars="200"/>
    </w:pPr>
    <w:rPr>
      <w:rFonts w:eastAsia="仿宋_GB2312"/>
    </w:rPr>
  </w:style>
  <w:style w:type="paragraph" w:customStyle="1" w:styleId="498">
    <w:name w:val="Title Bar"/>
    <w:basedOn w:val="1"/>
    <w:uiPriority w:val="0"/>
    <w:pPr>
      <w:keepNext/>
      <w:pageBreakBefore/>
      <w:shd w:val="solid" w:color="auto" w:fill="auto"/>
      <w:overflowPunct w:val="0"/>
      <w:autoSpaceDE w:val="0"/>
      <w:autoSpaceDN w:val="0"/>
      <w:adjustRightInd w:val="0"/>
      <w:spacing w:before="1680"/>
      <w:ind w:left="2520" w:right="720"/>
      <w:textAlignment w:val="baseline"/>
    </w:pPr>
    <w:rPr>
      <w:rFonts w:ascii="Book Antiqua" w:hAnsi="Book Antiqua"/>
      <w:sz w:val="36"/>
    </w:rPr>
  </w:style>
  <w:style w:type="paragraph" w:customStyle="1" w:styleId="499">
    <w:name w:val="mbbg"/>
    <w:basedOn w:val="1"/>
    <w:qFormat/>
    <w:uiPriority w:val="0"/>
    <w:pPr>
      <w:shd w:val="clear" w:color="auto" w:fill="000000"/>
      <w:spacing w:before="100" w:after="100"/>
    </w:pPr>
    <w:rPr>
      <w:rFonts w:ascii="Arial Unicode MS" w:hAnsi="Arial Unicode MS"/>
    </w:rPr>
  </w:style>
  <w:style w:type="paragraph" w:customStyle="1" w:styleId="500">
    <w:name w:val="colorffffff"/>
    <w:basedOn w:val="1"/>
    <w:qFormat/>
    <w:uiPriority w:val="0"/>
    <w:pPr>
      <w:spacing w:before="100" w:after="100"/>
    </w:pPr>
    <w:rPr>
      <w:rFonts w:ascii="Arial Unicode MS" w:hAnsi="Arial Unicode MS"/>
      <w:color w:val="FFFFFF"/>
    </w:rPr>
  </w:style>
  <w:style w:type="paragraph" w:customStyle="1" w:styleId="501">
    <w:name w:val="样式 标题 5h5Block LabelH5Level 3 - i + 段前: 0 磅 段后: 0 磅 行距: 1...."/>
    <w:basedOn w:val="5"/>
    <w:uiPriority w:val="0"/>
    <w:pPr>
      <w:spacing w:before="0" w:after="0" w:line="360" w:lineRule="auto"/>
    </w:pPr>
    <w:rPr>
      <w:bCs w:val="0"/>
      <w:szCs w:val="20"/>
    </w:rPr>
  </w:style>
  <w:style w:type="paragraph" w:customStyle="1" w:styleId="502">
    <w:name w:val="medgraytitlebar"/>
    <w:basedOn w:val="1"/>
    <w:uiPriority w:val="0"/>
    <w:pPr>
      <w:shd w:val="clear" w:color="auto" w:fill="999999"/>
      <w:spacing w:before="100" w:after="100"/>
    </w:pPr>
    <w:rPr>
      <w:rFonts w:ascii="Arial Unicode MS" w:hAnsi="Arial Unicode MS"/>
      <w:color w:val="FFFFFF"/>
    </w:rPr>
  </w:style>
  <w:style w:type="paragraph" w:customStyle="1" w:styleId="503">
    <w:name w:val="Checklist"/>
    <w:basedOn w:val="463"/>
    <w:uiPriority w:val="0"/>
    <w:pPr>
      <w:tabs>
        <w:tab w:val="left" w:pos="360"/>
      </w:tabs>
      <w:ind w:left="360" w:hanging="360"/>
    </w:pPr>
  </w:style>
  <w:style w:type="paragraph" w:customStyle="1" w:styleId="504">
    <w:name w:val="Tabletext"/>
    <w:basedOn w:val="1"/>
    <w:uiPriority w:val="0"/>
    <w:pPr>
      <w:keepLines/>
      <w:widowControl w:val="0"/>
      <w:spacing w:after="120" w:line="240" w:lineRule="atLeast"/>
    </w:pPr>
    <w:rPr>
      <w:snapToGrid w:val="0"/>
    </w:rPr>
  </w:style>
  <w:style w:type="paragraph" w:customStyle="1" w:styleId="505">
    <w:name w:val="iform"/>
    <w:basedOn w:val="1"/>
    <w:uiPriority w:val="0"/>
    <w:pPr>
      <w:spacing w:before="100" w:after="100"/>
    </w:pPr>
    <w:rPr>
      <w:rFonts w:ascii="Verdana" w:hAnsi="Verdana"/>
      <w:color w:val="000000"/>
      <w:sz w:val="18"/>
    </w:rPr>
  </w:style>
  <w:style w:type="paragraph" w:customStyle="1" w:styleId="506">
    <w:name w:val="副标题1"/>
    <w:basedOn w:val="1"/>
    <w:qFormat/>
    <w:uiPriority w:val="0"/>
    <w:pPr>
      <w:spacing w:before="100" w:after="100"/>
    </w:pPr>
    <w:rPr>
      <w:rFonts w:ascii="Arial" w:hAnsi="Arial"/>
      <w:color w:val="666666"/>
      <w:sz w:val="23"/>
    </w:rPr>
  </w:style>
  <w:style w:type="paragraph" w:customStyle="1" w:styleId="507">
    <w:name w:val="正文2"/>
    <w:basedOn w:val="1"/>
    <w:qFormat/>
    <w:uiPriority w:val="0"/>
    <w:pPr>
      <w:widowControl w:val="0"/>
      <w:spacing w:before="60" w:after="60" w:line="360" w:lineRule="auto"/>
      <w:jc w:val="both"/>
      <w:outlineLvl w:val="7"/>
    </w:pPr>
    <w:rPr>
      <w:kern w:val="2"/>
    </w:rPr>
  </w:style>
  <w:style w:type="paragraph" w:customStyle="1" w:styleId="508">
    <w:name w:val="xl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69696"/>
      <w:spacing w:before="100" w:after="100"/>
      <w:jc w:val="center"/>
    </w:pPr>
    <w:rPr>
      <w:sz w:val="20"/>
    </w:rPr>
  </w:style>
  <w:style w:type="paragraph" w:customStyle="1" w:styleId="509">
    <w:name w:val="greytext"/>
    <w:basedOn w:val="1"/>
    <w:qFormat/>
    <w:uiPriority w:val="0"/>
    <w:pPr>
      <w:spacing w:before="100" w:after="100"/>
    </w:pPr>
    <w:rPr>
      <w:rFonts w:ascii="Arial Unicode MS" w:hAnsi="Arial Unicode MS"/>
      <w:color w:val="666666"/>
    </w:rPr>
  </w:style>
  <w:style w:type="paragraph" w:customStyle="1" w:styleId="510">
    <w:name w:val="正文文字缩进下划线"/>
    <w:basedOn w:val="29"/>
    <w:uiPriority w:val="0"/>
    <w:pPr>
      <w:widowControl/>
      <w:overflowPunct w:val="0"/>
      <w:autoSpaceDE w:val="0"/>
      <w:autoSpaceDN w:val="0"/>
      <w:adjustRightInd w:val="0"/>
      <w:spacing w:before="240" w:after="0" w:line="293" w:lineRule="auto"/>
      <w:ind w:left="2268" w:leftChars="0"/>
      <w:jc w:val="left"/>
      <w:textAlignment w:val="baseline"/>
    </w:pPr>
    <w:rPr>
      <w:kern w:val="0"/>
      <w:u w:val="single"/>
    </w:rPr>
  </w:style>
  <w:style w:type="paragraph" w:customStyle="1" w:styleId="511">
    <w:name w:val="普通 (Web)7"/>
    <w:basedOn w:val="1"/>
    <w:uiPriority w:val="0"/>
    <w:pPr>
      <w:spacing w:before="100" w:after="100"/>
    </w:pPr>
    <w:rPr>
      <w:rFonts w:ascii="Arial Unicode MS" w:hAnsi="Arial Unicode MS" w:eastAsia="Times New Roman"/>
      <w:sz w:val="18"/>
    </w:rPr>
  </w:style>
  <w:style w:type="paragraph" w:customStyle="1" w:styleId="512">
    <w:name w:val="我的正文"/>
    <w:basedOn w:val="1"/>
    <w:qFormat/>
    <w:uiPriority w:val="0"/>
    <w:pPr>
      <w:spacing w:line="288" w:lineRule="auto"/>
      <w:ind w:firstLine="567"/>
    </w:pPr>
    <w:rPr>
      <w:spacing w:val="20"/>
    </w:rPr>
  </w:style>
  <w:style w:type="paragraph" w:customStyle="1" w:styleId="513">
    <w:name w:val="medbluetitlebar"/>
    <w:basedOn w:val="1"/>
    <w:qFormat/>
    <w:uiPriority w:val="0"/>
    <w:pPr>
      <w:shd w:val="clear" w:color="auto" w:fill="6699CC"/>
      <w:spacing w:before="100" w:after="100"/>
    </w:pPr>
    <w:rPr>
      <w:rFonts w:ascii="Arial Unicode MS" w:hAnsi="Arial Unicode MS"/>
      <w:color w:val="FFFFFF"/>
    </w:rPr>
  </w:style>
  <w:style w:type="paragraph" w:customStyle="1" w:styleId="514">
    <w:name w:val="Hzy标题1B"/>
    <w:basedOn w:val="1"/>
    <w:qFormat/>
    <w:uiPriority w:val="0"/>
    <w:pPr>
      <w:widowControl w:val="0"/>
      <w:jc w:val="both"/>
      <w:outlineLvl w:val="0"/>
    </w:pPr>
    <w:rPr>
      <w:b/>
      <w:kern w:val="2"/>
      <w:sz w:val="21"/>
    </w:rPr>
  </w:style>
  <w:style w:type="paragraph" w:customStyle="1" w:styleId="515">
    <w:name w:val="封面标题1（西文）"/>
    <w:basedOn w:val="1"/>
    <w:uiPriority w:val="0"/>
    <w:pPr>
      <w:jc w:val="center"/>
    </w:pPr>
    <w:rPr>
      <w:rFonts w:ascii="Arial" w:hAnsi="Arial"/>
      <w:b/>
      <w:sz w:val="32"/>
    </w:rPr>
  </w:style>
  <w:style w:type="paragraph" w:customStyle="1" w:styleId="516">
    <w:name w:val="Char Char1 Char Char Char Char Char Char"/>
    <w:basedOn w:val="1"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517">
    <w:name w:val="Char Char Char Char Char Char1 Char Char Char Char Char Char1"/>
    <w:basedOn w:val="1"/>
    <w:qFormat/>
    <w:uiPriority w:val="0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518">
    <w:name w:val="newtext"/>
    <w:basedOn w:val="1"/>
    <w:qFormat/>
    <w:uiPriority w:val="0"/>
    <w:pPr>
      <w:spacing w:before="100" w:beforeAutospacing="1" w:after="100" w:afterAutospacing="1" w:line="360" w:lineRule="atLeast"/>
    </w:pPr>
    <w:rPr>
      <w:sz w:val="26"/>
      <w:szCs w:val="21"/>
    </w:rPr>
  </w:style>
  <w:style w:type="paragraph" w:customStyle="1" w:styleId="519">
    <w:name w:val="段落1"/>
    <w:basedOn w:val="17"/>
    <w:qFormat/>
    <w:uiPriority w:val="0"/>
    <w:pPr>
      <w:tabs>
        <w:tab w:val="left" w:pos="720"/>
        <w:tab w:val="left" w:pos="907"/>
        <w:tab w:val="left" w:pos="1430"/>
      </w:tabs>
      <w:spacing w:before="72"/>
      <w:ind w:left="1701" w:right="113" w:firstLine="431" w:firstLineChars="0"/>
      <w:jc w:val="left"/>
    </w:pPr>
    <w:rPr>
      <w:kern w:val="24"/>
    </w:rPr>
  </w:style>
  <w:style w:type="paragraph" w:customStyle="1" w:styleId="520">
    <w:name w:val="Thf"/>
    <w:basedOn w:val="521"/>
    <w:uiPriority w:val="0"/>
    <w:pPr>
      <w:ind w:left="0"/>
    </w:pPr>
  </w:style>
  <w:style w:type="paragraph" w:customStyle="1" w:styleId="521">
    <w:name w:val="Th"/>
    <w:uiPriority w:val="0"/>
    <w:pPr>
      <w:keepNext/>
      <w:keepLines/>
      <w:spacing w:before="20" w:after="60" w:line="220" w:lineRule="exact"/>
      <w:ind w:left="240"/>
    </w:pPr>
    <w:rPr>
      <w:rFonts w:ascii="Times New Roman" w:hAnsi="Times New Roman" w:eastAsia="宋体" w:cs="Times New Roman"/>
      <w:b/>
      <w:sz w:val="19"/>
      <w:lang w:val="en-US" w:eastAsia="en-US" w:bidi="ar-SA"/>
    </w:rPr>
  </w:style>
  <w:style w:type="paragraph" w:customStyle="1" w:styleId="522">
    <w:name w:val="Lb1"/>
    <w:qFormat/>
    <w:uiPriority w:val="0"/>
    <w:pPr>
      <w:tabs>
        <w:tab w:val="left" w:pos="300"/>
        <w:tab w:val="left" w:pos="900"/>
      </w:tabs>
      <w:spacing w:after="100"/>
      <w:ind w:left="900" w:hanging="420"/>
    </w:pPr>
    <w:rPr>
      <w:rFonts w:ascii="Times New Roman" w:hAnsi="Times New Roman" w:eastAsia="宋体" w:cs="Times New Roman"/>
      <w:sz w:val="21"/>
      <w:lang w:val="en-US" w:eastAsia="en-US" w:bidi="ar-SA"/>
    </w:rPr>
  </w:style>
  <w:style w:type="paragraph" w:customStyle="1" w:styleId="523">
    <w:name w:val="MM Title"/>
    <w:basedOn w:val="73"/>
    <w:uiPriority w:val="0"/>
    <w:pPr>
      <w:spacing w:line="240" w:lineRule="auto"/>
    </w:pPr>
    <w:rPr>
      <w:rFonts w:cs="Arial"/>
      <w:bCs/>
      <w:szCs w:val="32"/>
    </w:rPr>
  </w:style>
  <w:style w:type="paragraph" w:customStyle="1" w:styleId="524">
    <w:name w:val="MM Topic 1"/>
    <w:basedOn w:val="1"/>
    <w:qFormat/>
    <w:uiPriority w:val="0"/>
    <w:pPr>
      <w:keepNext/>
      <w:keepLines/>
      <w:widowControl w:val="0"/>
      <w:numPr>
        <w:ilvl w:val="0"/>
        <w:numId w:val="25"/>
      </w:numPr>
      <w:spacing w:before="340" w:after="330" w:line="578" w:lineRule="auto"/>
      <w:jc w:val="both"/>
      <w:outlineLvl w:val="0"/>
    </w:pPr>
    <w:rPr>
      <w:b/>
      <w:bCs/>
      <w:kern w:val="44"/>
      <w:sz w:val="44"/>
      <w:szCs w:val="44"/>
    </w:rPr>
  </w:style>
  <w:style w:type="paragraph" w:customStyle="1" w:styleId="525">
    <w:name w:val="MM Topic 2"/>
    <w:basedOn w:val="2"/>
    <w:qFormat/>
    <w:uiPriority w:val="0"/>
    <w:pPr>
      <w:numPr>
        <w:numId w:val="25"/>
      </w:numPr>
      <w:tabs>
        <w:tab w:val="left" w:pos="425"/>
      </w:tabs>
    </w:pPr>
    <w:rPr>
      <w:sz w:val="32"/>
    </w:rPr>
  </w:style>
  <w:style w:type="paragraph" w:customStyle="1" w:styleId="526">
    <w:name w:val="MM Topic 3"/>
    <w:basedOn w:val="3"/>
    <w:qFormat/>
    <w:uiPriority w:val="0"/>
    <w:pPr>
      <w:numPr>
        <w:ilvl w:val="2"/>
        <w:numId w:val="25"/>
      </w:numPr>
      <w:tabs>
        <w:tab w:val="clear" w:pos="1418"/>
      </w:tabs>
    </w:pPr>
    <w:rPr>
      <w:rFonts w:eastAsia="宋体"/>
      <w:sz w:val="32"/>
    </w:rPr>
  </w:style>
  <w:style w:type="paragraph" w:customStyle="1" w:styleId="527">
    <w:name w:val="MM Topic 4"/>
    <w:basedOn w:val="4"/>
    <w:uiPriority w:val="0"/>
  </w:style>
  <w:style w:type="paragraph" w:customStyle="1" w:styleId="528">
    <w:name w:val="Char Char Char1 Char Char Char"/>
    <w:basedOn w:val="1"/>
    <w:uiPriority w:val="0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liurh\LOCALS~1\Temp\Rar$DI00.999\&#28010;&#28526;&#36719;&#20214;&#25991;&#26723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1E800-1753-40F8-A3A8-7C494DAC83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浪潮软件文档模板.dot</Template>
  <Manager>南京星智万合网络科技有限公司</Manager>
  <Company>南京星智万合网络科技有限公司</Company>
  <Pages>4</Pages>
  <Words>472</Words>
  <Characters>488</Characters>
  <Lines>162</Lines>
  <Paragraphs>95</Paragraphs>
  <TotalTime>2</TotalTime>
  <ScaleCrop>false</ScaleCrop>
  <LinksUpToDate>false</LinksUpToDate>
  <CharactersWithSpaces>865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2021-01-30T15:15:06Z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