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函调证明资料信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　　×××，男，汉族，一九七七年十一月出世，××柿×县人，一九九五年八月参与作业，大专文明程度，二OO六年六月被确定为建党目标。现任××柿×县××校园教师。该同志的首要表现是：</w:t>
      </w:r>
    </w:p>
    <w:p>
      <w:pPr>
        <w:rPr>
          <w:rFonts w:hint="eastAsia"/>
        </w:rPr>
      </w:pPr>
      <w:r>
        <w:rPr>
          <w:rFonts w:hint="eastAsia"/>
        </w:rPr>
        <w:t>　　一、讲政治、讲全局，具有较高的政治理论水平、杰出的政治素质</w:t>
      </w:r>
    </w:p>
    <w:p>
      <w:pPr>
        <w:rPr>
          <w:rFonts w:hint="eastAsia"/>
        </w:rPr>
      </w:pPr>
      <w:r>
        <w:rPr>
          <w:rFonts w:hint="eastAsia"/>
        </w:rPr>
        <w:t>　　坚持学习，逐渐的提高本身政治理论水平缓党性修养。该同志能坚持学习马列主义、毛泽东思维和邓-小-平理论，逐渐的提高政治理论水平。作业中自觉饯别“八荣八耻”重要思维。他时间重视自己世界观的改造，重视建立正确的人生观、价值观，坚决抵抗迂腐文明和各种过错思维观点对自己的腐蚀。坚持本身的党性修养，自觉保护党的形象。该同志一直态度坚定，思维和行为时间与党中央坚持高度一致。在重大问题和关键时间，均表现出较高的政治敏锐性和态度坚定性。没有参与“XX功”及其他邪教组织。</w:t>
      </w:r>
    </w:p>
    <w:p>
      <w:pPr>
        <w:rPr>
          <w:rFonts w:hint="eastAsia"/>
        </w:rPr>
      </w:pPr>
      <w:r>
        <w:rPr>
          <w:rFonts w:hint="eastAsia"/>
        </w:rPr>
        <w:t>　　二、严于律已，宽以待人，具有崇高的品德品质</w:t>
      </w:r>
    </w:p>
    <w:p>
      <w:pPr>
        <w:rPr>
          <w:rFonts w:hint="eastAsia"/>
        </w:rPr>
      </w:pPr>
      <w:r>
        <w:rPr>
          <w:rFonts w:hint="eastAsia"/>
        </w:rPr>
        <w:t>　　该同志就事沉稳，作业勤奋，勤勉敬业，作风正派，长于联合同志，具有正确的位置观、利益观和杰出的品德风尚。从严要求自己，坚持做到“在仔仔细细学习上要有新前进，在光明正大做人上要有新境地，在踏踏实实干事上要有新成效”。不管做什么作业都能摆正自己同组织、同作业的联系，把完成个人的人生价值同遵守上级领导的组织相结合，在窘境面前可以坚持杰出的心态，持续孜孜不倦地寻求崇奉和抱负。一直做到顺境时不得意洋洋，困难时不失落失望。在作业和作业面前，该同志向来顾全全局，从不争名夺利，不计较个人得失，坚持杰出的品德情趣。勤奋努力、勤勤恳恳、厚实作业，受到了领导和搭档们的好评。</w:t>
      </w:r>
    </w:p>
    <w:p>
      <w:pPr>
        <w:rPr>
          <w:rFonts w:hint="eastAsia"/>
        </w:rPr>
      </w:pPr>
      <w:r>
        <w:rPr>
          <w:rFonts w:hint="eastAsia"/>
        </w:rPr>
        <w:t>　　三、仔细研究业务，作业能力强</w:t>
      </w:r>
    </w:p>
    <w:p>
      <w:pPr>
        <w:rPr>
          <w:rFonts w:hint="eastAsia"/>
        </w:rPr>
      </w:pPr>
      <w:r>
        <w:rPr>
          <w:rFonts w:hint="eastAsia"/>
        </w:rPr>
        <w:t>　　近年来，该同志不管在校园哪个岗位上，都可以遵守组织组织，恪尽职守，不遗余力，充沛的发挥自己的主观能动性和创造性，做好本职作业。作业中，该同志能一马当先，为人榜样，吃苦在前，常常加班加点，不计个人酬劳。</w:t>
      </w:r>
    </w:p>
    <w:p>
      <w:pPr>
        <w:rPr>
          <w:rFonts w:hint="eastAsia"/>
        </w:rPr>
      </w:pPr>
      <w:r>
        <w:rPr>
          <w:rFonts w:hint="eastAsia"/>
        </w:rPr>
        <w:t>　　该同志可以坚持学习本职作业的业务常识，并能理论联系实际，在作业中加以使用。该同志在多个岗位任教过，每到一个新的作业岗位，都能以极大的热心和钻劲，学习本专业的常识，习惯新的作业，他酷爱学习，勤于思考，有较高的专业相关常识和业务水平。</w:t>
      </w:r>
    </w:p>
    <w:p>
      <w:pPr>
        <w:rPr>
          <w:rFonts w:hint="eastAsia"/>
        </w:rPr>
      </w:pPr>
      <w:r>
        <w:rPr>
          <w:rFonts w:hint="eastAsia"/>
        </w:rPr>
        <w:t>　　二xx-x年，遵守上级组织，赴遥远山区支教一年，在当地获得了较高点评。</w:t>
      </w:r>
    </w:p>
    <w:p>
      <w:pPr>
        <w:rPr>
          <w:rFonts w:hint="eastAsia"/>
        </w:rPr>
      </w:pPr>
      <w:r>
        <w:rPr>
          <w:rFonts w:hint="eastAsia"/>
        </w:rPr>
        <w:t>　　四、作业厚实，现实表现杰出</w:t>
      </w:r>
    </w:p>
    <w:p>
      <w:pPr>
        <w:rPr>
          <w:rFonts w:hint="eastAsia"/>
        </w:rPr>
      </w:pPr>
      <w:r>
        <w:rPr>
          <w:rFonts w:hint="eastAsia"/>
        </w:rPr>
        <w:t>　　该同志自参与作业以来，先后在本校的多个完小任教，每到一个新的作业岗位，他都能爱岗敬业、仔细学习研究本职作业业务常识，在较短的时间内习惯和担任作业。是一个受学生敬爱、受同行敬服的骨干教师。</w:t>
      </w:r>
    </w:p>
    <w:p>
      <w:pPr>
        <w:rPr>
          <w:rFonts w:hint="eastAsia"/>
        </w:rPr>
      </w:pPr>
      <w:r>
        <w:rPr>
          <w:rFonts w:hint="eastAsia"/>
        </w:rPr>
        <w:t>　　二xx-x和二OO二年被评为镇优异少先队辅导员，xx-xxx被评为县优异少先队辅导员。</w:t>
      </w:r>
    </w:p>
    <w:p>
      <w:pPr>
        <w:rPr>
          <w:rFonts w:hint="eastAsia"/>
        </w:rPr>
      </w:pPr>
      <w:r>
        <w:rPr>
          <w:rFonts w:hint="eastAsia"/>
        </w:rPr>
        <w:t>　　××县××校园</w:t>
      </w:r>
    </w:p>
    <w:p>
      <w:pPr>
        <w:rPr>
          <w:rFonts w:hint="eastAsia"/>
        </w:rPr>
      </w:pPr>
      <w:r>
        <w:rPr>
          <w:rFonts w:hint="eastAsia"/>
        </w:rPr>
        <w:t>　　二xx-x年三月十二日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70409020205020404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AiDeep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iDeep">
    <w:panose1 w:val="02000500000000000000"/>
    <w:charset w:val="00"/>
    <w:family w:val="auto"/>
    <w:pitch w:val="default"/>
    <w:sig w:usb0="00000003" w:usb1="00000000" w:usb2="00000000" w:usb3="00000000" w:csb0="20000001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+中文标题">
    <w:altName w:val="AiDeep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+西文标题">
    <w:altName w:val="AiDeep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15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82"/>
    <w:multiLevelType w:val="singleLevel"/>
    <w:tmpl w:val="FFFFFF82"/>
    <w:lvl w:ilvl="0" w:tentative="0">
      <w:start w:val="1"/>
      <w:numFmt w:val="bullet"/>
      <w:pStyle w:val="13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2">
    <w:nsid w:val="FFFFFF83"/>
    <w:multiLevelType w:val="singleLevel"/>
    <w:tmpl w:val="FFFFFF83"/>
    <w:lvl w:ilvl="0" w:tentative="0">
      <w:start w:val="1"/>
      <w:numFmt w:val="bullet"/>
      <w:pStyle w:val="17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3">
    <w:nsid w:val="FFFFFF89"/>
    <w:multiLevelType w:val="singleLevel"/>
    <w:tmpl w:val="FFFFFF89"/>
    <w:lvl w:ilvl="0" w:tentative="0">
      <w:start w:val="1"/>
      <w:numFmt w:val="bullet"/>
      <w:pStyle w:val="1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14922"/>
    <w:rsid w:val="00910EED"/>
    <w:rsid w:val="00AA1D8D"/>
    <w:rsid w:val="00AF720E"/>
    <w:rsid w:val="00B47730"/>
    <w:rsid w:val="00CB0664"/>
    <w:rsid w:val="00FC693F"/>
    <w:rsid w:val="1B486121"/>
    <w:rsid w:val="30D5619E"/>
    <w:rsid w:val="4D141FCB"/>
    <w:rsid w:val="4D9E6D82"/>
    <w:rsid w:val="57EF1B73"/>
    <w:rsid w:val="733D3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nhideWhenUsed="0" w:uiPriority="0" w:semiHidden="0" w:name="macro"/>
    <w:lsdException w:uiPriority="99" w:name="toa heading"/>
    <w:lsdException w:unhideWhenUsed="0" w:uiPriority="0" w:semiHidden="0" w:name="List"/>
    <w:lsdException w:qFormat="1" w:uiPriority="99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iPriority="99" w:name="List 4"/>
    <w:lsdException w:uiPriority="99" w:name="List 5"/>
    <w:lsdException w:qFormat="1"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nhideWhenUsed="0" w:uiPriority="0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qFormat="1"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66" w:semiHidden="0" w:name="Medium List 2 Accent 1"/>
    <w:lsdException w:qFormat="1"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qFormat="1"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qFormat="1" w:unhideWhenUsed="0" w:uiPriority="70" w:semiHidden="0" w:name="Dark List Accent 2"/>
    <w:lsdException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qFormat="1" w:unhideWhenUsed="0" w:uiPriority="62" w:semiHidden="0" w:name="Light Grid Accent 4"/>
    <w:lsdException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unhideWhenUsed="0" w:uiPriority="69" w:semiHidden="0" w:name="Medium Grid 3 Accent 4"/>
    <w:lsdException w:qFormat="1" w:unhideWhenUsed="0" w:uiPriority="70" w:semiHidden="0" w:name="Dark List Accent 4"/>
    <w:lsdException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unhideWhenUsed="0" w:uiPriority="60" w:semiHidden="0" w:name="Light Shading Accent 5"/>
    <w:lsdException w:qFormat="1"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qFormat="1"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qFormat="1"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unhideWhenUsed="0" w:uiPriority="70" w:semiHidden="0" w:name="Dark List Accent 6"/>
    <w:lsdException w:qFormat="1"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30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131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132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138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5"/>
    <w:basedOn w:val="1"/>
    <w:next w:val="1"/>
    <w:link w:val="139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7">
    <w:name w:val="heading 6"/>
    <w:basedOn w:val="1"/>
    <w:next w:val="1"/>
    <w:link w:val="140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8">
    <w:name w:val="heading 7"/>
    <w:basedOn w:val="1"/>
    <w:next w:val="1"/>
    <w:link w:val="141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9">
    <w:name w:val="heading 8"/>
    <w:basedOn w:val="1"/>
    <w:next w:val="1"/>
    <w:link w:val="142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0">
    <w:name w:val="heading 9"/>
    <w:basedOn w:val="1"/>
    <w:next w:val="1"/>
    <w:link w:val="143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25">
    <w:name w:val="Default Paragraph Font"/>
    <w:semiHidden/>
    <w:unhideWhenUsed/>
    <w:uiPriority w:val="1"/>
  </w:style>
  <w:style w:type="table" w:default="1" w:styleId="2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Bullet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2">
    <w:name w:val="Body Text 3"/>
    <w:basedOn w:val="1"/>
    <w:link w:val="137"/>
    <w:unhideWhenUsed/>
    <w:qFormat/>
    <w:uiPriority w:val="99"/>
    <w:pPr>
      <w:spacing w:after="120"/>
    </w:pPr>
    <w:rPr>
      <w:sz w:val="16"/>
      <w:szCs w:val="16"/>
    </w:rPr>
  </w:style>
  <w:style w:type="paragraph" w:styleId="13">
    <w:name w:val="List Bullet 3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4">
    <w:name w:val="Body Text"/>
    <w:basedOn w:val="1"/>
    <w:link w:val="135"/>
    <w:unhideWhenUsed/>
    <w:uiPriority w:val="99"/>
    <w:pPr>
      <w:spacing w:after="120"/>
    </w:pPr>
  </w:style>
  <w:style w:type="paragraph" w:styleId="15">
    <w:name w:val="List Number 3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6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17">
    <w:name w:val="List Bullet 2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8">
    <w:name w:val="footer"/>
    <w:basedOn w:val="1"/>
    <w:link w:val="12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9">
    <w:name w:val="header"/>
    <w:basedOn w:val="1"/>
    <w:link w:val="12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0">
    <w:name w:val="Subtitle"/>
    <w:basedOn w:val="1"/>
    <w:next w:val="1"/>
    <w:link w:val="13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1">
    <w:name w:val="Body Text 2"/>
    <w:basedOn w:val="1"/>
    <w:link w:val="136"/>
    <w:unhideWhenUsed/>
    <w:qFormat/>
    <w:uiPriority w:val="99"/>
    <w:pPr>
      <w:spacing w:after="120" w:line="480" w:lineRule="auto"/>
    </w:pPr>
  </w:style>
  <w:style w:type="paragraph" w:styleId="22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23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24">
    <w:name w:val="Title"/>
    <w:basedOn w:val="1"/>
    <w:next w:val="1"/>
    <w:link w:val="133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26">
    <w:name w:val="Table Grid"/>
    <w:basedOn w:val="2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27">
    <w:name w:val="Light Shading"/>
    <w:basedOn w:val="25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28">
    <w:name w:val="Light Shading Accent 1"/>
    <w:basedOn w:val="25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29">
    <w:name w:val="Light Shading Accent 2"/>
    <w:basedOn w:val="25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0">
    <w:name w:val="Light Shading Accent 3"/>
    <w:basedOn w:val="25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1">
    <w:name w:val="Light Shading Accent 4"/>
    <w:basedOn w:val="25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2">
    <w:name w:val="Light Shading Accent 5"/>
    <w:basedOn w:val="25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33">
    <w:name w:val="Light Shading Accent 6"/>
    <w:basedOn w:val="25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34">
    <w:name w:val="Light List"/>
    <w:basedOn w:val="25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35">
    <w:name w:val="Light List Accent 1"/>
    <w:basedOn w:val="25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36">
    <w:name w:val="Light List Accent 2"/>
    <w:basedOn w:val="25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37">
    <w:name w:val="Light List Accent 3"/>
    <w:basedOn w:val="25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38">
    <w:name w:val="Light List Accent 4"/>
    <w:basedOn w:val="25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39">
    <w:name w:val="Light List Accent 5"/>
    <w:basedOn w:val="25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0">
    <w:name w:val="Light List Accent 6"/>
    <w:basedOn w:val="25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1">
    <w:name w:val="Light Grid"/>
    <w:basedOn w:val="25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2">
    <w:name w:val="Light Grid Accent 1"/>
    <w:basedOn w:val="25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43">
    <w:name w:val="Light Grid Accent 2"/>
    <w:basedOn w:val="25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44">
    <w:name w:val="Light Grid Accent 3"/>
    <w:basedOn w:val="25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45">
    <w:name w:val="Light Grid Accent 4"/>
    <w:basedOn w:val="25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46">
    <w:name w:val="Light Grid Accent 5"/>
    <w:basedOn w:val="25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47">
    <w:name w:val="Light Grid Accent 6"/>
    <w:basedOn w:val="25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48">
    <w:name w:val="Medium Shading 1"/>
    <w:basedOn w:val="25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9">
    <w:name w:val="Medium Shading 1 Accent 1"/>
    <w:basedOn w:val="25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0">
    <w:name w:val="Medium Shading 1 Accent 2"/>
    <w:basedOn w:val="25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1">
    <w:name w:val="Medium Shading 1 Accent 3"/>
    <w:basedOn w:val="25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2">
    <w:name w:val="Medium Shading 1 Accent 4"/>
    <w:basedOn w:val="25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3">
    <w:name w:val="Medium Shading 1 Accent 5"/>
    <w:basedOn w:val="25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4">
    <w:name w:val="Medium Shading 1 Accent 6"/>
    <w:basedOn w:val="25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5">
    <w:name w:val="Medium Shading 2"/>
    <w:basedOn w:val="25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56">
    <w:name w:val="Medium Shading 2 Accent 1"/>
    <w:basedOn w:val="25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57">
    <w:name w:val="Medium Shading 2 Accent 2"/>
    <w:basedOn w:val="25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58">
    <w:name w:val="Medium Shading 2 Accent 3"/>
    <w:basedOn w:val="25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59">
    <w:name w:val="Medium Shading 2 Accent 4"/>
    <w:basedOn w:val="25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0">
    <w:name w:val="Medium Shading 2 Accent 5"/>
    <w:basedOn w:val="25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1">
    <w:name w:val="Medium Shading 2 Accent 6"/>
    <w:basedOn w:val="25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2">
    <w:name w:val="Medium List 1"/>
    <w:basedOn w:val="25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63">
    <w:name w:val="Medium List 1 Accent 1"/>
    <w:basedOn w:val="25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64">
    <w:name w:val="Medium List 1 Accent 2"/>
    <w:basedOn w:val="25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65">
    <w:name w:val="Medium List 1 Accent 3"/>
    <w:basedOn w:val="25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66">
    <w:name w:val="Medium List 1 Accent 4"/>
    <w:basedOn w:val="25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67">
    <w:name w:val="Medium List 1 Accent 5"/>
    <w:basedOn w:val="25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68">
    <w:name w:val="Medium List 1 Accent 6"/>
    <w:basedOn w:val="25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69">
    <w:name w:val="Medium List 2"/>
    <w:basedOn w:val="25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0">
    <w:name w:val="Medium List 2 Accent 1"/>
    <w:basedOn w:val="25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1">
    <w:name w:val="Medium List 2 Accent 2"/>
    <w:basedOn w:val="25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2">
    <w:name w:val="Medium List 2 Accent 3"/>
    <w:basedOn w:val="25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3">
    <w:name w:val="Medium List 2 Accent 4"/>
    <w:basedOn w:val="25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4">
    <w:name w:val="Medium List 2 Accent 5"/>
    <w:basedOn w:val="25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5">
    <w:name w:val="Medium List 2 Accent 6"/>
    <w:basedOn w:val="25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6">
    <w:name w:val="Medium Grid 1"/>
    <w:basedOn w:val="25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77">
    <w:name w:val="Medium Grid 1 Accent 1"/>
    <w:basedOn w:val="25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78">
    <w:name w:val="Medium Grid 1 Accent 2"/>
    <w:basedOn w:val="25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79">
    <w:name w:val="Medium Grid 1 Accent 3"/>
    <w:basedOn w:val="25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0">
    <w:name w:val="Medium Grid 1 Accent 4"/>
    <w:basedOn w:val="25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1">
    <w:name w:val="Medium Grid 1 Accent 5"/>
    <w:basedOn w:val="25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2">
    <w:name w:val="Medium Grid 1 Accent 6"/>
    <w:basedOn w:val="25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83">
    <w:name w:val="Medium Grid 2"/>
    <w:basedOn w:val="25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84">
    <w:name w:val="Medium Grid 2 Accent 1"/>
    <w:basedOn w:val="25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85">
    <w:name w:val="Medium Grid 2 Accent 2"/>
    <w:basedOn w:val="25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86">
    <w:name w:val="Medium Grid 2 Accent 3"/>
    <w:basedOn w:val="25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87">
    <w:name w:val="Medium Grid 2 Accent 4"/>
    <w:basedOn w:val="25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88">
    <w:name w:val="Medium Grid 2 Accent 5"/>
    <w:basedOn w:val="25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89">
    <w:name w:val="Medium Grid 2 Accent 6"/>
    <w:basedOn w:val="25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0">
    <w:name w:val="Medium Grid 3"/>
    <w:basedOn w:val="25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1">
    <w:name w:val="Medium Grid 3 Accent 1"/>
    <w:basedOn w:val="25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2">
    <w:name w:val="Medium Grid 3 Accent 2"/>
    <w:basedOn w:val="25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93">
    <w:name w:val="Medium Grid 3 Accent 3"/>
    <w:basedOn w:val="25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94">
    <w:name w:val="Medium Grid 3 Accent 4"/>
    <w:basedOn w:val="25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95">
    <w:name w:val="Medium Grid 3 Accent 5"/>
    <w:basedOn w:val="25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96">
    <w:name w:val="Medium Grid 3 Accent 6"/>
    <w:basedOn w:val="25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97">
    <w:name w:val="Dark List"/>
    <w:basedOn w:val="25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98">
    <w:name w:val="Dark List Accent 1"/>
    <w:basedOn w:val="25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99">
    <w:name w:val="Dark List Accent 2"/>
    <w:basedOn w:val="25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0">
    <w:name w:val="Dark List Accent 3"/>
    <w:basedOn w:val="25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1">
    <w:name w:val="Dark List Accent 4"/>
    <w:basedOn w:val="25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2">
    <w:name w:val="Dark List Accent 5"/>
    <w:basedOn w:val="25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03">
    <w:name w:val="Dark List Accent 6"/>
    <w:basedOn w:val="25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04">
    <w:name w:val="Colorful Shading"/>
    <w:basedOn w:val="25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05">
    <w:name w:val="Colorful Shading Accent 1"/>
    <w:basedOn w:val="25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06">
    <w:name w:val="Colorful Shading Accent 2"/>
    <w:basedOn w:val="25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07">
    <w:name w:val="Colorful Shading Accent 3"/>
    <w:basedOn w:val="25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08">
    <w:name w:val="Colorful Shading Accent 4"/>
    <w:basedOn w:val="25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09">
    <w:name w:val="Colorful Shading Accent 5"/>
    <w:basedOn w:val="25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0">
    <w:name w:val="Colorful Shading Accent 6"/>
    <w:basedOn w:val="25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1">
    <w:name w:val="Colorful List"/>
    <w:basedOn w:val="25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2">
    <w:name w:val="Colorful List Accent 1"/>
    <w:basedOn w:val="25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13">
    <w:name w:val="Colorful List Accent 2"/>
    <w:basedOn w:val="25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14">
    <w:name w:val="Colorful List Accent 3"/>
    <w:basedOn w:val="25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15">
    <w:name w:val="Colorful List Accent 4"/>
    <w:basedOn w:val="25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16">
    <w:name w:val="Colorful List Accent 5"/>
    <w:basedOn w:val="25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17">
    <w:name w:val="Colorful List Accent 6"/>
    <w:basedOn w:val="25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18">
    <w:name w:val="Colorful Grid"/>
    <w:basedOn w:val="25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19">
    <w:name w:val="Colorful Grid Accent 1"/>
    <w:basedOn w:val="25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0">
    <w:name w:val="Colorful Grid Accent 2"/>
    <w:basedOn w:val="25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1">
    <w:name w:val="Colorful Grid Accent 3"/>
    <w:basedOn w:val="25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2">
    <w:name w:val="Colorful Grid Accent 4"/>
    <w:basedOn w:val="25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23">
    <w:name w:val="Colorful Grid Accent 5"/>
    <w:basedOn w:val="25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24">
    <w:name w:val="Colorful Grid Accent 6"/>
    <w:basedOn w:val="25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26">
    <w:name w:val="Strong"/>
    <w:basedOn w:val="125"/>
    <w:qFormat/>
    <w:uiPriority w:val="22"/>
    <w:rPr>
      <w:b/>
      <w:bCs/>
    </w:rPr>
  </w:style>
  <w:style w:type="character" w:styleId="127">
    <w:name w:val="Emphasis"/>
    <w:basedOn w:val="125"/>
    <w:qFormat/>
    <w:uiPriority w:val="20"/>
    <w:rPr>
      <w:i/>
      <w:iCs/>
    </w:rPr>
  </w:style>
  <w:style w:type="character" w:customStyle="1" w:styleId="128">
    <w:name w:val="页眉 字符"/>
    <w:basedOn w:val="125"/>
    <w:link w:val="19"/>
    <w:uiPriority w:val="99"/>
  </w:style>
  <w:style w:type="character" w:customStyle="1" w:styleId="129">
    <w:name w:val="页脚 字符"/>
    <w:basedOn w:val="125"/>
    <w:link w:val="18"/>
    <w:uiPriority w:val="99"/>
  </w:style>
  <w:style w:type="character" w:customStyle="1" w:styleId="130">
    <w:name w:val="标题 1 字符"/>
    <w:basedOn w:val="125"/>
    <w:link w:val="2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1">
    <w:name w:val="标题 2 字符"/>
    <w:basedOn w:val="125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32">
    <w:name w:val="标题 3 字符"/>
    <w:basedOn w:val="125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33">
    <w:name w:val="标题 字符"/>
    <w:basedOn w:val="125"/>
    <w:link w:val="24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34">
    <w:name w:val="副标题 字符"/>
    <w:basedOn w:val="125"/>
    <w:link w:val="20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character" w:customStyle="1" w:styleId="135">
    <w:name w:val="正文文本 字符"/>
    <w:basedOn w:val="125"/>
    <w:link w:val="14"/>
    <w:qFormat/>
    <w:uiPriority w:val="99"/>
  </w:style>
  <w:style w:type="character" w:customStyle="1" w:styleId="136">
    <w:name w:val="正文文本 2 字符"/>
    <w:basedOn w:val="125"/>
    <w:link w:val="21"/>
    <w:uiPriority w:val="99"/>
  </w:style>
  <w:style w:type="character" w:customStyle="1" w:styleId="137">
    <w:name w:val="正文文本 3 字符"/>
    <w:basedOn w:val="125"/>
    <w:link w:val="12"/>
    <w:uiPriority w:val="99"/>
    <w:rPr>
      <w:sz w:val="16"/>
      <w:szCs w:val="16"/>
    </w:rPr>
  </w:style>
  <w:style w:type="character" w:customStyle="1" w:styleId="138">
    <w:name w:val="标题 4 字符"/>
    <w:basedOn w:val="125"/>
    <w:link w:val="5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39">
    <w:name w:val="标题 5 字符"/>
    <w:basedOn w:val="125"/>
    <w:link w:val="6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40">
    <w:name w:val="标题 6 字符"/>
    <w:basedOn w:val="125"/>
    <w:link w:val="7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41">
    <w:name w:val="标题 7 字符"/>
    <w:basedOn w:val="125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42">
    <w:name w:val="标题 8 字符"/>
    <w:basedOn w:val="125"/>
    <w:link w:val="9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43">
    <w:name w:val="标题 9 字符"/>
    <w:basedOn w:val="125"/>
    <w:link w:val="10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南京星智万合网络科技有限公司</Manager>
  <Company>南京星智万合网络科技有限公司</Company>
  <Pages>2</Pages>
  <Words>1063</Words>
  <Characters>1080</Characters>
  <Lines>19</Lines>
  <Paragraphs>15</Paragraphs>
  <TotalTime>27</TotalTime>
  <ScaleCrop>false</ScaleCrop>
  <LinksUpToDate>false</LinksUpToDate>
  <CharactersWithSpaces>1108</CharactersWithSpaces>
  <HyperlinkBase>南京星智万合网络科技有限公司</HyperlinkBase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南京星智万合网络科技有限公司</cp:category>
  <dcterms:created xsi:type="dcterms:W3CDTF">2021-01-30T16:48:00Z</dcterms:created>
  <dc:creator>南京星智万合网络科技有限公司</dc:creator>
  <dc:description>南京星智万合网络科技有限公司</dc:description>
  <cp:keywords>南京星智万合网络科技有限公司</cp:keywords>
  <cp:lastModifiedBy>南京星智万合网络科技有限公司</cp:lastModifiedBy>
  <dcterms:modified xsi:type="dcterms:W3CDTF">2021-01-30T17:19:37Z</dcterms:modified>
  <dc:subject>南京星智万合网络科技有限公司</dc:subject>
  <dc:title>南京星智万合网络科技有限公司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